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1C15A5CC" w:rsidR="00BF7F06" w:rsidRPr="004B25B5" w:rsidRDefault="00F37FD7" w:rsidP="009E4AB7">
      <w:pPr>
        <w:rPr>
          <w:rFonts w:ascii="Calibri" w:hAnsi="Calibri" w:cs="Calibri"/>
          <w:b/>
          <w:bCs/>
          <w:sz w:val="26"/>
          <w:szCs w:val="26"/>
        </w:rPr>
      </w:pPr>
      <w:r>
        <w:rPr>
          <w:rFonts w:ascii="Calibri" w:hAnsi="Calibri" w:cs="Calibri"/>
          <w:b/>
          <w:bCs/>
          <w:sz w:val="26"/>
          <w:szCs w:val="26"/>
        </w:rPr>
        <w:t>Schooled</w:t>
      </w:r>
    </w:p>
    <w:p w14:paraId="2CDC2AFF" w14:textId="1C2784FE" w:rsidR="007A6325" w:rsidRPr="004B25B5" w:rsidRDefault="00A96F15" w:rsidP="009E4AB7">
      <w:pPr>
        <w:rPr>
          <w:rFonts w:ascii="Calibri" w:hAnsi="Calibri" w:cs="Calibri"/>
          <w:b/>
          <w:bCs/>
          <w:sz w:val="26"/>
          <w:szCs w:val="26"/>
        </w:rPr>
      </w:pPr>
      <w:r>
        <w:rPr>
          <w:rFonts w:ascii="Calibri" w:hAnsi="Calibri" w:cs="Calibri"/>
          <w:b/>
          <w:bCs/>
          <w:sz w:val="26"/>
          <w:szCs w:val="26"/>
        </w:rPr>
        <w:t xml:space="preserve">Who </w:t>
      </w:r>
      <w:proofErr w:type="spellStart"/>
      <w:r>
        <w:rPr>
          <w:rFonts w:ascii="Calibri" w:hAnsi="Calibri" w:cs="Calibri"/>
          <w:b/>
          <w:bCs/>
          <w:sz w:val="26"/>
          <w:szCs w:val="26"/>
        </w:rPr>
        <w:t>Ya</w:t>
      </w:r>
      <w:proofErr w:type="spellEnd"/>
      <w:r>
        <w:rPr>
          <w:rFonts w:ascii="Calibri" w:hAnsi="Calibri" w:cs="Calibri"/>
          <w:b/>
          <w:bCs/>
          <w:sz w:val="26"/>
          <w:szCs w:val="26"/>
        </w:rPr>
        <w:t xml:space="preserve"> </w:t>
      </w:r>
      <w:proofErr w:type="spellStart"/>
      <w:r>
        <w:rPr>
          <w:rFonts w:ascii="Calibri" w:hAnsi="Calibri" w:cs="Calibri"/>
          <w:b/>
          <w:bCs/>
          <w:sz w:val="26"/>
          <w:szCs w:val="26"/>
        </w:rPr>
        <w:t>Foolin</w:t>
      </w:r>
      <w:proofErr w:type="spellEnd"/>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3</w:t>
      </w:r>
      <w:r w:rsidR="00B940D4">
        <w:rPr>
          <w:rFonts w:ascii="Calibri" w:hAnsi="Calibri" w:cs="Calibri"/>
          <w:b/>
          <w:bCs/>
          <w:sz w:val="26"/>
          <w:szCs w:val="26"/>
        </w:rPr>
        <w:t xml:space="preserve"> </w:t>
      </w:r>
      <w:r w:rsidR="00C01D01">
        <w:rPr>
          <w:rFonts w:ascii="Calibri" w:hAnsi="Calibri" w:cs="Calibri"/>
          <w:b/>
          <w:bCs/>
          <w:sz w:val="26"/>
          <w:szCs w:val="26"/>
        </w:rPr>
        <w:t xml:space="preserve">of </w:t>
      </w:r>
      <w:r w:rsidR="00F37FD7">
        <w:rPr>
          <w:rFonts w:ascii="Calibri" w:hAnsi="Calibri" w:cs="Calibri"/>
          <w:b/>
          <w:bCs/>
          <w:sz w:val="26"/>
          <w:szCs w:val="26"/>
        </w:rPr>
        <w:t>3</w:t>
      </w:r>
      <w:r w:rsidR="00C01D01">
        <w:rPr>
          <w:rFonts w:ascii="Calibri" w:hAnsi="Calibri" w:cs="Calibri"/>
          <w:b/>
          <w:bCs/>
          <w:sz w:val="26"/>
          <w:szCs w:val="26"/>
        </w:rPr>
        <w:t>)</w:t>
      </w:r>
    </w:p>
    <w:p w14:paraId="156A3DE0" w14:textId="56928491" w:rsidR="007A6325" w:rsidRPr="004B25B5" w:rsidRDefault="00F37FD7" w:rsidP="009E4AB7">
      <w:pPr>
        <w:rPr>
          <w:rFonts w:ascii="Calibri" w:hAnsi="Calibri" w:cs="Calibri"/>
          <w:b/>
          <w:bCs/>
          <w:sz w:val="26"/>
          <w:szCs w:val="26"/>
        </w:rPr>
      </w:pPr>
      <w:r>
        <w:rPr>
          <w:rFonts w:ascii="Calibri" w:hAnsi="Calibri" w:cs="Calibri"/>
          <w:b/>
          <w:bCs/>
          <w:sz w:val="26"/>
          <w:szCs w:val="26"/>
        </w:rPr>
        <w:t>Proverbs 2</w:t>
      </w:r>
      <w:r w:rsidR="00A96F15">
        <w:rPr>
          <w:rFonts w:ascii="Calibri" w:hAnsi="Calibri" w:cs="Calibri"/>
          <w:b/>
          <w:bCs/>
          <w:sz w:val="26"/>
          <w:szCs w:val="26"/>
        </w:rPr>
        <w:t>6:1-28</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725ED19C" w14:textId="06B889FC" w:rsidR="00A96F15" w:rsidRPr="00A96F15" w:rsidRDefault="00A96F15" w:rsidP="00A96F15">
      <w:pPr>
        <w:spacing w:line="276" w:lineRule="auto"/>
        <w:rPr>
          <w:rFonts w:ascii="Calibri" w:hAnsi="Calibri" w:cs="Calibri"/>
        </w:rPr>
      </w:pPr>
      <w:r w:rsidRPr="00A96F15">
        <w:rPr>
          <w:rFonts w:ascii="Calibri" w:hAnsi="Calibri" w:cs="Calibri"/>
        </w:rPr>
        <w:t xml:space="preserve">I have a question for you. Have you ever done something that was foolish? Something that you wish you could </w:t>
      </w:r>
      <w:r w:rsidR="001A15E6">
        <w:rPr>
          <w:rFonts w:ascii="Calibri" w:hAnsi="Calibri" w:cs="Calibri"/>
        </w:rPr>
        <w:t>rewind and do over</w:t>
      </w:r>
      <w:r w:rsidRPr="00A96F15">
        <w:rPr>
          <w:rFonts w:ascii="Calibri" w:hAnsi="Calibri" w:cs="Calibri"/>
        </w:rPr>
        <w:t xml:space="preserve">? We've all done a little of that. </w:t>
      </w:r>
    </w:p>
    <w:p w14:paraId="3A9C3BBE" w14:textId="77777777" w:rsidR="00A96F15" w:rsidRPr="00A96F15" w:rsidRDefault="00A96F15" w:rsidP="00A96F15">
      <w:pPr>
        <w:spacing w:line="276" w:lineRule="auto"/>
        <w:rPr>
          <w:rFonts w:ascii="Calibri" w:hAnsi="Calibri" w:cs="Calibri"/>
        </w:rPr>
      </w:pPr>
    </w:p>
    <w:p w14:paraId="16ACBB6C" w14:textId="103E8D1B" w:rsidR="00A96F15" w:rsidRPr="00A96F15" w:rsidRDefault="00A96F15" w:rsidP="00A96F15">
      <w:pPr>
        <w:spacing w:line="276" w:lineRule="auto"/>
        <w:rPr>
          <w:rFonts w:ascii="Calibri" w:hAnsi="Calibri" w:cs="Calibri"/>
        </w:rPr>
      </w:pPr>
      <w:r w:rsidRPr="00A96F15">
        <w:rPr>
          <w:rFonts w:ascii="Calibri" w:hAnsi="Calibri" w:cs="Calibri"/>
        </w:rPr>
        <w:t xml:space="preserve">A couple of years ago, I boldly preached one of my favorite sermons. After the 11 o'clock service was </w:t>
      </w:r>
      <w:r w:rsidR="00D74A1D">
        <w:rPr>
          <w:rFonts w:ascii="Calibri" w:hAnsi="Calibri" w:cs="Calibri"/>
        </w:rPr>
        <w:t>finished</w:t>
      </w:r>
      <w:r w:rsidRPr="00A96F15">
        <w:rPr>
          <w:rFonts w:ascii="Calibri" w:hAnsi="Calibri" w:cs="Calibri"/>
        </w:rPr>
        <w:t xml:space="preserve">, I looked down and my fly was unzipped. I said to some of our team, “Look, you got to look out for the pastor. Come on.” They're like, “Pastor, we didn't want to embarrass you.” I'm like, “Well, what's worse? One dude whispering in my ear before the worship experience, or a whole crowd of people and a room full of video cameras observing my foolish mistake?” </w:t>
      </w:r>
    </w:p>
    <w:p w14:paraId="7B9ED813" w14:textId="77777777" w:rsidR="00A96F15" w:rsidRPr="00A96F15" w:rsidRDefault="00A96F15" w:rsidP="00A96F15">
      <w:pPr>
        <w:spacing w:line="276" w:lineRule="auto"/>
        <w:rPr>
          <w:rFonts w:ascii="Calibri" w:hAnsi="Calibri" w:cs="Calibri"/>
        </w:rPr>
      </w:pPr>
    </w:p>
    <w:p w14:paraId="17D459CD"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Gena and I were laughing a little bit about that this week. We were talking about foolish things we've done. She reminded me and said I can tell you about one of her foolish things that she said a few years ago. We had this family we were inviting to church. The family’s son played basketball with our son. We'd been inviting them and they finally came to church. Then Gena said to the boy’s dad, “Hey, it was great to see your mom at the basketball game last week. I sat by her, I had the nicest visit with her.” He said, “Oh, that's not my mom. That's my wife.” They never came back to church. </w:t>
      </w:r>
    </w:p>
    <w:p w14:paraId="4885BB8E" w14:textId="77777777" w:rsidR="00A96F15" w:rsidRPr="00A96F15" w:rsidRDefault="00A96F15" w:rsidP="00A96F15">
      <w:pPr>
        <w:spacing w:line="276" w:lineRule="auto"/>
        <w:rPr>
          <w:rFonts w:ascii="Calibri" w:hAnsi="Calibri" w:cs="Calibri"/>
        </w:rPr>
      </w:pPr>
    </w:p>
    <w:p w14:paraId="4D790543"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Do you ever wish you could go back and do it again? My wife is so sweet, she didn't sleep well for three weeks after that. She felt so bad about that. Maybe you have some moments where you said something or did something that was foolish. </w:t>
      </w:r>
    </w:p>
    <w:p w14:paraId="36CBAA8A" w14:textId="77777777" w:rsidR="00A96F15" w:rsidRPr="00A96F15" w:rsidRDefault="00A96F15" w:rsidP="00A96F15">
      <w:pPr>
        <w:spacing w:line="276" w:lineRule="auto"/>
        <w:rPr>
          <w:rFonts w:ascii="Calibri" w:hAnsi="Calibri" w:cs="Calibri"/>
        </w:rPr>
      </w:pPr>
    </w:p>
    <w:p w14:paraId="3E5A49BF" w14:textId="23D3F8A3" w:rsidR="00A96F15" w:rsidRPr="00A96F15" w:rsidRDefault="00A96F15" w:rsidP="00A96F15">
      <w:pPr>
        <w:spacing w:line="276" w:lineRule="auto"/>
        <w:rPr>
          <w:rFonts w:ascii="Calibri" w:hAnsi="Calibri" w:cs="Calibri"/>
        </w:rPr>
      </w:pPr>
      <w:r w:rsidRPr="00A96F15">
        <w:rPr>
          <w:rFonts w:ascii="Calibri" w:hAnsi="Calibri" w:cs="Calibri"/>
        </w:rPr>
        <w:t xml:space="preserve">Today we're talking about </w:t>
      </w:r>
      <w:r w:rsidR="00BA1284">
        <w:rPr>
          <w:rFonts w:ascii="Calibri" w:hAnsi="Calibri" w:cs="Calibri"/>
        </w:rPr>
        <w:t>how to be</w:t>
      </w:r>
      <w:r w:rsidRPr="00A96F15">
        <w:rPr>
          <w:rFonts w:ascii="Calibri" w:hAnsi="Calibri" w:cs="Calibri"/>
        </w:rPr>
        <w:t xml:space="preserve"> fool</w:t>
      </w:r>
      <w:r w:rsidR="00BA1284">
        <w:rPr>
          <w:rFonts w:ascii="Calibri" w:hAnsi="Calibri" w:cs="Calibri"/>
        </w:rPr>
        <w:t>ish</w:t>
      </w:r>
      <w:r w:rsidRPr="00A96F15">
        <w:rPr>
          <w:rFonts w:ascii="Calibri" w:hAnsi="Calibri" w:cs="Calibri"/>
        </w:rPr>
        <w:t xml:space="preserve">. Now you may think, “Well, Pastor, I want to hear something positive and encouraging.” I'll get to that in just a minute. But a big part of the book of Proverbs is a contrast between wisdom and foolishness. A couple of weeks ago, we talked about what it means to live a life of wisdom. Today, I want to talk to you about how to be a great fool. How to really mess your life up. </w:t>
      </w:r>
    </w:p>
    <w:p w14:paraId="28CC0785" w14:textId="77777777" w:rsidR="00A96F15" w:rsidRPr="00A96F15" w:rsidRDefault="00A96F15" w:rsidP="00A96F15">
      <w:pPr>
        <w:spacing w:line="276" w:lineRule="auto"/>
        <w:rPr>
          <w:rFonts w:ascii="Calibri" w:hAnsi="Calibri" w:cs="Calibri"/>
        </w:rPr>
      </w:pPr>
    </w:p>
    <w:p w14:paraId="364938B5"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Sometimes we think of a fool as a clever guy in the Shakespearean play, like a jester, who has a bells on his cap and carries a mock scepter and wears a quilted shirt. But when the scripture speaks about somebody who's a fool, it's something that's far more serious. It's somebody who is unwilling to obey or unable to follow God's guidelines for their life. It's somebody who exercises poor judgment in the decisions that they make and they leave God out of the </w:t>
      </w:r>
      <w:r w:rsidRPr="00A96F15">
        <w:rPr>
          <w:rFonts w:ascii="Calibri" w:hAnsi="Calibri" w:cs="Calibri"/>
        </w:rPr>
        <w:lastRenderedPageBreak/>
        <w:t xml:space="preserve">equation. The writer of Proverbs writing thousands of years ago calls this a fool who exercises this poor judgment. </w:t>
      </w:r>
    </w:p>
    <w:p w14:paraId="321144DB" w14:textId="77777777" w:rsidR="00A96F15" w:rsidRPr="00A96F15" w:rsidRDefault="00A96F15" w:rsidP="00A96F15">
      <w:pPr>
        <w:spacing w:line="276" w:lineRule="auto"/>
        <w:rPr>
          <w:rFonts w:ascii="Calibri" w:hAnsi="Calibri" w:cs="Calibri"/>
        </w:rPr>
      </w:pPr>
    </w:p>
    <w:p w14:paraId="5B8B5BE0" w14:textId="147D2CF0" w:rsidR="00A96F15" w:rsidRPr="00A96F15" w:rsidRDefault="00A96F15" w:rsidP="00A96F15">
      <w:pPr>
        <w:spacing w:line="276" w:lineRule="auto"/>
        <w:rPr>
          <w:rFonts w:ascii="Calibri" w:hAnsi="Calibri" w:cs="Calibri"/>
        </w:rPr>
      </w:pPr>
      <w:r w:rsidRPr="00A96F15">
        <w:rPr>
          <w:rFonts w:ascii="Calibri" w:hAnsi="Calibri" w:cs="Calibri"/>
        </w:rPr>
        <w:t xml:space="preserve">Proverbs 26 is a whole chapter of the Bible that outlines foolish living. </w:t>
      </w:r>
      <w:proofErr w:type="gramStart"/>
      <w:r w:rsidRPr="00A96F15">
        <w:rPr>
          <w:rFonts w:ascii="Calibri" w:hAnsi="Calibri" w:cs="Calibri"/>
        </w:rPr>
        <w:t>There's</w:t>
      </w:r>
      <w:proofErr w:type="gramEnd"/>
      <w:r w:rsidRPr="00A96F15">
        <w:rPr>
          <w:rFonts w:ascii="Calibri" w:hAnsi="Calibri" w:cs="Calibri"/>
        </w:rPr>
        <w:t xml:space="preserve"> at least four types of fools in Proverbs 26.</w:t>
      </w:r>
      <w:r w:rsidR="003F6203">
        <w:rPr>
          <w:rFonts w:ascii="Calibri" w:hAnsi="Calibri" w:cs="Calibri"/>
        </w:rPr>
        <w:t xml:space="preserve"> </w:t>
      </w:r>
      <w:r w:rsidRPr="00A96F15">
        <w:rPr>
          <w:rFonts w:ascii="Calibri" w:hAnsi="Calibri" w:cs="Calibri"/>
        </w:rPr>
        <w:t xml:space="preserve">The four fools of Proverbs 26 are the rebel, the egomaniac, the slacker, and the gossip. I want to go verse by verse through this great chapter and talk about each one of these. Because God wants us to be people that are full of wisdom. You're facing some situations in your life right now and you desperately need the wisdom of God. You need to know what God specifically wants you to do. If we get caught up in one of these four examples of being a fool, we can't complete God's plan for our lives, we can't fulfill God's destiny, we can't do the purposes that God has for us. So it's a big deal. </w:t>
      </w:r>
    </w:p>
    <w:p w14:paraId="0C5083CF" w14:textId="77777777" w:rsidR="00A96F15" w:rsidRPr="00A96F15" w:rsidRDefault="00A96F15" w:rsidP="00A96F15">
      <w:pPr>
        <w:spacing w:line="276" w:lineRule="auto"/>
        <w:rPr>
          <w:rFonts w:ascii="Calibri" w:hAnsi="Calibri" w:cs="Calibri"/>
        </w:rPr>
      </w:pPr>
    </w:p>
    <w:p w14:paraId="07DD511A"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I know some of you are really on the edge as you're making a decision. You got a big decision this week, you got a deadline. You have a choice that you're trying to make. You're really praying, you're really asking the Lord, “God, do you want me to go this direction or do you want me to go that direction?” Maybe Proverbs 26 will give us a little insight into that. </w:t>
      </w:r>
    </w:p>
    <w:p w14:paraId="507D0F10" w14:textId="77777777" w:rsidR="00A96F15" w:rsidRPr="00A96F15" w:rsidRDefault="00A96F15" w:rsidP="00A96F15">
      <w:pPr>
        <w:spacing w:line="276" w:lineRule="auto"/>
        <w:rPr>
          <w:rFonts w:ascii="Calibri" w:hAnsi="Calibri" w:cs="Calibri"/>
        </w:rPr>
      </w:pPr>
    </w:p>
    <w:p w14:paraId="68B7B0A0" w14:textId="77777777" w:rsidR="00A96F15" w:rsidRPr="00A96F15" w:rsidRDefault="00A96F15" w:rsidP="00A96F15">
      <w:pPr>
        <w:spacing w:line="276" w:lineRule="auto"/>
        <w:rPr>
          <w:rFonts w:ascii="Calibri" w:hAnsi="Calibri" w:cs="Calibri"/>
        </w:rPr>
      </w:pPr>
      <w:r w:rsidRPr="00A96F15">
        <w:rPr>
          <w:rFonts w:ascii="Calibri" w:hAnsi="Calibri" w:cs="Calibri"/>
        </w:rPr>
        <w:t>Solomon, the writer of Proverbs, said this:</w:t>
      </w:r>
    </w:p>
    <w:p w14:paraId="69FFE5D4" w14:textId="77777777" w:rsidR="00A96F15" w:rsidRPr="00A96F15" w:rsidRDefault="00A96F15" w:rsidP="00A96F15">
      <w:pPr>
        <w:spacing w:line="276" w:lineRule="auto"/>
        <w:rPr>
          <w:rFonts w:ascii="Calibri" w:hAnsi="Calibri" w:cs="Calibri"/>
        </w:rPr>
      </w:pPr>
    </w:p>
    <w:p w14:paraId="1920F1F3" w14:textId="77777777" w:rsidR="00A96F15" w:rsidRPr="00A96F15" w:rsidRDefault="00A96F15" w:rsidP="00A96F15">
      <w:pPr>
        <w:spacing w:line="276" w:lineRule="auto"/>
        <w:rPr>
          <w:rFonts w:ascii="Calibri" w:hAnsi="Calibri" w:cs="Calibri"/>
        </w:rPr>
      </w:pPr>
      <w:r w:rsidRPr="00A96F15">
        <w:rPr>
          <w:rFonts w:ascii="Calibri" w:hAnsi="Calibri" w:cs="Calibri"/>
        </w:rPr>
        <w:t>“Like snow in summer and rain at harvest, honor is inappropriate for a fool” (Proverbs 26:1).</w:t>
      </w:r>
    </w:p>
    <w:p w14:paraId="1FEEBB64" w14:textId="77777777" w:rsidR="00A96F15" w:rsidRPr="00A96F15" w:rsidRDefault="00A96F15" w:rsidP="00A96F15">
      <w:pPr>
        <w:spacing w:line="276" w:lineRule="auto"/>
        <w:rPr>
          <w:rFonts w:ascii="Calibri" w:hAnsi="Calibri" w:cs="Calibri"/>
        </w:rPr>
      </w:pPr>
    </w:p>
    <w:p w14:paraId="2497A314"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He sets up this introductory verse to the chapter by talking about a fool. He says, “A fool is incapable of showing honor.” To contrast that, he uses a riddle. He says, “Like snow in the summer and rain in the harvest, honor is inappropriate for a fool.” It's not supposed to snow in the summertime. </w:t>
      </w:r>
    </w:p>
    <w:p w14:paraId="6857EF22" w14:textId="77777777" w:rsidR="00A96F15" w:rsidRPr="00A96F15" w:rsidRDefault="00A96F15" w:rsidP="00A96F15">
      <w:pPr>
        <w:spacing w:line="276" w:lineRule="auto"/>
        <w:rPr>
          <w:rFonts w:ascii="Calibri" w:hAnsi="Calibri" w:cs="Calibri"/>
        </w:rPr>
      </w:pPr>
    </w:p>
    <w:p w14:paraId="107DE663"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I do know we live in Colorado, so we've had little snow sometimes that shows up here around May, June. Sometimes in August, September we get a little snow. But in most places in the northern hemisphere, it does not snow in the summertime. It's not supposed to rain during the harvest. A person 3,000 years ago would know that this was certainly not the case. You might not be thinking about harvest time right now, but ancient people did. He says, “Honor is inappropriate for a fool.” Just like it doesn't snow in the wintertime, a person who's foolish can't honor others. He sets up this chapter by introducing this concept here with this riddle. </w:t>
      </w:r>
    </w:p>
    <w:p w14:paraId="48FC212E" w14:textId="77777777" w:rsidR="00A96F15" w:rsidRPr="00A96F15" w:rsidRDefault="00A96F15" w:rsidP="00A96F15">
      <w:pPr>
        <w:spacing w:line="276" w:lineRule="auto"/>
        <w:rPr>
          <w:rFonts w:ascii="Calibri" w:hAnsi="Calibri" w:cs="Calibri"/>
        </w:rPr>
      </w:pPr>
    </w:p>
    <w:p w14:paraId="0B91CAEA" w14:textId="77777777" w:rsidR="00A96F15" w:rsidRPr="00A96F15" w:rsidRDefault="00A96F15" w:rsidP="00A96F15">
      <w:pPr>
        <w:spacing w:line="276" w:lineRule="auto"/>
        <w:rPr>
          <w:rFonts w:ascii="Calibri" w:hAnsi="Calibri" w:cs="Calibri"/>
        </w:rPr>
      </w:pPr>
      <w:r w:rsidRPr="00A96F15">
        <w:rPr>
          <w:rFonts w:ascii="Calibri" w:hAnsi="Calibri" w:cs="Calibri"/>
        </w:rPr>
        <w:t>The first fool that's introduced is what I call the rebel fool. Look at that:</w:t>
      </w:r>
    </w:p>
    <w:p w14:paraId="73222761" w14:textId="77777777" w:rsidR="00A96F15" w:rsidRPr="00A96F15" w:rsidRDefault="00A96F15" w:rsidP="00A96F15">
      <w:pPr>
        <w:spacing w:line="276" w:lineRule="auto"/>
        <w:rPr>
          <w:rFonts w:ascii="Calibri" w:hAnsi="Calibri" w:cs="Calibri"/>
          <w:b/>
          <w:bCs/>
        </w:rPr>
      </w:pPr>
    </w:p>
    <w:p w14:paraId="004DB32C" w14:textId="77777777" w:rsidR="00A96F15" w:rsidRPr="00A96F15" w:rsidRDefault="00A96F15" w:rsidP="00A96F15">
      <w:pPr>
        <w:spacing w:line="276" w:lineRule="auto"/>
        <w:rPr>
          <w:rFonts w:ascii="Calibri" w:hAnsi="Calibri" w:cs="Calibri"/>
          <w:b/>
          <w:bCs/>
        </w:rPr>
      </w:pPr>
      <w:r w:rsidRPr="00A96F15">
        <w:rPr>
          <w:rFonts w:ascii="Calibri" w:hAnsi="Calibri" w:cs="Calibri"/>
          <w:b/>
          <w:bCs/>
        </w:rPr>
        <w:t>1. The rebel fool resists following authority.</w:t>
      </w:r>
    </w:p>
    <w:p w14:paraId="3FDF4712" w14:textId="77777777" w:rsidR="00A96F15" w:rsidRPr="00A96F15" w:rsidRDefault="00A96F15" w:rsidP="00A96F15">
      <w:pPr>
        <w:spacing w:line="276" w:lineRule="auto"/>
        <w:rPr>
          <w:rFonts w:ascii="Calibri" w:hAnsi="Calibri" w:cs="Calibri"/>
        </w:rPr>
      </w:pPr>
    </w:p>
    <w:p w14:paraId="73B65E32"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If we're going to be people of wisdom, we have to learn to get under what God has put over us so we can get over what God has put under us. We got to be people who resist the temptation to be a rebel fool. </w:t>
      </w:r>
    </w:p>
    <w:p w14:paraId="36489887" w14:textId="77777777" w:rsidR="00A96F15" w:rsidRPr="00A96F15" w:rsidRDefault="00A96F15" w:rsidP="00A96F15">
      <w:pPr>
        <w:spacing w:line="276" w:lineRule="auto"/>
        <w:rPr>
          <w:rFonts w:ascii="Calibri" w:hAnsi="Calibri" w:cs="Calibri"/>
        </w:rPr>
      </w:pPr>
    </w:p>
    <w:p w14:paraId="1A105055" w14:textId="77777777" w:rsidR="00A96F15" w:rsidRPr="00A96F15" w:rsidRDefault="00A96F15" w:rsidP="00A96F15">
      <w:pPr>
        <w:spacing w:line="276" w:lineRule="auto"/>
        <w:rPr>
          <w:rFonts w:ascii="Calibri" w:hAnsi="Calibri" w:cs="Calibri"/>
        </w:rPr>
      </w:pPr>
      <w:r w:rsidRPr="00A96F15">
        <w:rPr>
          <w:rFonts w:ascii="Calibri" w:hAnsi="Calibri" w:cs="Calibri"/>
        </w:rPr>
        <w:t>“A whip for the horse, a bridle for the donkey, and a rod for the backs of fools” (Proverbs 26:3).</w:t>
      </w:r>
    </w:p>
    <w:p w14:paraId="7EE685D2" w14:textId="77777777" w:rsidR="00A96F15" w:rsidRPr="00A96F15" w:rsidRDefault="00A96F15" w:rsidP="00A96F15">
      <w:pPr>
        <w:spacing w:line="276" w:lineRule="auto"/>
        <w:rPr>
          <w:rFonts w:ascii="Calibri" w:hAnsi="Calibri" w:cs="Calibri"/>
        </w:rPr>
      </w:pPr>
    </w:p>
    <w:p w14:paraId="6CA8CB4A" w14:textId="69EECF45" w:rsidR="00A96F15" w:rsidRPr="00A96F15" w:rsidRDefault="00A96F15" w:rsidP="00A96F15">
      <w:pPr>
        <w:spacing w:line="276" w:lineRule="auto"/>
        <w:rPr>
          <w:rFonts w:ascii="Calibri" w:hAnsi="Calibri" w:cs="Calibri"/>
        </w:rPr>
      </w:pPr>
      <w:r w:rsidRPr="00A96F15">
        <w:rPr>
          <w:rFonts w:ascii="Calibri" w:hAnsi="Calibri" w:cs="Calibri"/>
        </w:rPr>
        <w:t xml:space="preserve">If you're a rebel, you have to be forced to do what is right. I don't know if you've ever tried to ride a horse that is unbroken. The last couple of times I've done some horseback riding (which is not very often, but every once in a while I ride some horses), they always give me the ornery horse. I always get the horse that has been going his own way. Horses are stubborn, aren't they? They can be awful beasts. They're strong too and you're trying to wrestle them. Maybe it's the way I look with the group. They're like, “We're going to give this guy the fool horse.” It’s tough sometimes to put that bit in that mouth and to try to guide and to lead and kick that horse and to get him to submit. </w:t>
      </w:r>
    </w:p>
    <w:p w14:paraId="228BB56B" w14:textId="77777777" w:rsidR="00A96F15" w:rsidRPr="00A96F15" w:rsidRDefault="00A96F15" w:rsidP="00A96F15">
      <w:pPr>
        <w:spacing w:line="276" w:lineRule="auto"/>
        <w:rPr>
          <w:rFonts w:ascii="Calibri" w:hAnsi="Calibri" w:cs="Calibri"/>
        </w:rPr>
      </w:pPr>
    </w:p>
    <w:p w14:paraId="64BB9420"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Solomon says, “A whip for the horse, a bridle for the donkey, and the rod for the backs of fools.” A horse or a donkey that is unbroken and unbridled who is rebellious in his nature, it's hard to get him to do the right thing. </w:t>
      </w:r>
    </w:p>
    <w:p w14:paraId="0B2E69B1" w14:textId="77777777" w:rsidR="00A96F15" w:rsidRPr="00A96F15" w:rsidRDefault="00A96F15" w:rsidP="00A96F15">
      <w:pPr>
        <w:spacing w:line="276" w:lineRule="auto"/>
        <w:rPr>
          <w:rFonts w:ascii="Calibri" w:hAnsi="Calibri" w:cs="Calibri"/>
        </w:rPr>
      </w:pPr>
    </w:p>
    <w:p w14:paraId="0E996B85"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He says, “The same as a fool.” A fool has to be compelled or forced to do what is right. They only do what's right when they have to. A rebel withstands discipline and is undisciplined. </w:t>
      </w:r>
    </w:p>
    <w:p w14:paraId="2EBE73FB" w14:textId="77777777" w:rsidR="00A96F15" w:rsidRPr="00A96F15" w:rsidRDefault="00A96F15" w:rsidP="00A96F15">
      <w:pPr>
        <w:spacing w:line="276" w:lineRule="auto"/>
        <w:rPr>
          <w:rFonts w:ascii="Calibri" w:hAnsi="Calibri" w:cs="Calibri"/>
        </w:rPr>
      </w:pPr>
    </w:p>
    <w:p w14:paraId="5B743388" w14:textId="77777777" w:rsidR="00A96F15" w:rsidRPr="00A96F15" w:rsidRDefault="00A96F15" w:rsidP="00A96F15">
      <w:pPr>
        <w:spacing w:line="276" w:lineRule="auto"/>
        <w:rPr>
          <w:rFonts w:ascii="Calibri" w:hAnsi="Calibri" w:cs="Calibri"/>
        </w:rPr>
      </w:pPr>
      <w:r w:rsidRPr="00A96F15">
        <w:rPr>
          <w:rFonts w:ascii="Calibri" w:hAnsi="Calibri" w:cs="Calibri"/>
        </w:rPr>
        <w:t>“Don’t answer a fool according to his foolishness, or you’ll be like him yourself. Answer a fool according to his foolishness, or he’ll become wise in his own eyes.” (Proverbs 26:4-5).</w:t>
      </w:r>
    </w:p>
    <w:p w14:paraId="13E9CFF6" w14:textId="77777777" w:rsidR="00A96F15" w:rsidRPr="00A96F15" w:rsidRDefault="00A96F15" w:rsidP="00A96F15">
      <w:pPr>
        <w:spacing w:line="276" w:lineRule="auto"/>
        <w:rPr>
          <w:rFonts w:ascii="Calibri" w:hAnsi="Calibri" w:cs="Calibri"/>
        </w:rPr>
      </w:pPr>
    </w:p>
    <w:p w14:paraId="0BDBC4E5"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Sometimes people read the Bible and they say, “See, this is a contradiction. This is two opposite concepts.” It says, first of all, “don't answer the fool,” and then it says, “answer a fool.” So what is it? In proverbial wisdom, oftentimes the writer will take two opposite concepts and will put them together. What Solomon is saying to us is that it is wisdom to read the situation. When you're talking to somebody who's foolish, there is a time to just be quiet and just let people be stupid. You can just be quiet and listen and watch. You don't always have to thump somebody on the head. But there are some other times when you need to say something. Wisdom has it that we would confront, that maybe we thump somebody on the head every once in a while when it’s the appropriate time. Then there's other times when we just don't say anything and we just ignore it. We just move on and focus on something else. </w:t>
      </w:r>
    </w:p>
    <w:p w14:paraId="091D4555" w14:textId="77777777" w:rsidR="00A96F15" w:rsidRPr="00A96F15" w:rsidRDefault="00A96F15" w:rsidP="00A96F15">
      <w:pPr>
        <w:spacing w:line="276" w:lineRule="auto"/>
        <w:rPr>
          <w:rFonts w:ascii="Calibri" w:hAnsi="Calibri" w:cs="Calibri"/>
        </w:rPr>
      </w:pPr>
    </w:p>
    <w:p w14:paraId="42F993F0" w14:textId="77777777" w:rsidR="00A96F15" w:rsidRPr="00A96F15" w:rsidRDefault="00A96F15" w:rsidP="00A96F15">
      <w:pPr>
        <w:spacing w:line="276" w:lineRule="auto"/>
        <w:rPr>
          <w:rFonts w:ascii="Calibri" w:hAnsi="Calibri" w:cs="Calibri"/>
        </w:rPr>
      </w:pPr>
      <w:r w:rsidRPr="00A96F15">
        <w:rPr>
          <w:rFonts w:ascii="Calibri" w:hAnsi="Calibri" w:cs="Calibri"/>
        </w:rPr>
        <w:lastRenderedPageBreak/>
        <w:t>This is what Solomon is saying to us in regards to handling a fool. “Don't answer a fool according to his foolishness, or you'll be like him yourself. Answer a fool according to his foolishness, or he'll become wise in his own eyes.”</w:t>
      </w:r>
    </w:p>
    <w:p w14:paraId="7BAD31A8" w14:textId="77777777" w:rsidR="00A96F15" w:rsidRPr="00A96F15" w:rsidRDefault="00A96F15" w:rsidP="00A96F15">
      <w:pPr>
        <w:spacing w:line="276" w:lineRule="auto"/>
        <w:rPr>
          <w:rFonts w:ascii="Calibri" w:hAnsi="Calibri" w:cs="Calibri"/>
        </w:rPr>
      </w:pPr>
    </w:p>
    <w:p w14:paraId="3E56E135"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A rebel is also an unreliable person. It’s somebody that you cannot count on. Maybe you work with somebody and you ask them to help or you give them an assignment or task, and when the words come out of your mouth, “Would you do this?” you know it's not going to happen. What do you do? </w:t>
      </w:r>
    </w:p>
    <w:p w14:paraId="260A8CBE" w14:textId="77777777" w:rsidR="00A96F15" w:rsidRPr="00A96F15" w:rsidRDefault="00A96F15" w:rsidP="00A96F15">
      <w:pPr>
        <w:spacing w:line="276" w:lineRule="auto"/>
        <w:rPr>
          <w:rFonts w:ascii="Calibri" w:hAnsi="Calibri" w:cs="Calibri"/>
        </w:rPr>
      </w:pPr>
    </w:p>
    <w:p w14:paraId="7DC60A5E" w14:textId="77777777" w:rsidR="00A96F15" w:rsidRPr="00A96F15" w:rsidRDefault="00A96F15" w:rsidP="00A96F15">
      <w:pPr>
        <w:spacing w:line="276" w:lineRule="auto"/>
        <w:rPr>
          <w:rFonts w:ascii="Calibri" w:hAnsi="Calibri" w:cs="Calibri"/>
        </w:rPr>
      </w:pPr>
      <w:r w:rsidRPr="00A96F15">
        <w:rPr>
          <w:rFonts w:ascii="Calibri" w:hAnsi="Calibri" w:cs="Calibri"/>
        </w:rPr>
        <w:t>“The one who sends a message by a fool’s hand cuts off his own feet and drinks violence” (Proverbs 26:6).</w:t>
      </w:r>
    </w:p>
    <w:p w14:paraId="3188C4F1" w14:textId="77777777" w:rsidR="00A96F15" w:rsidRPr="00A96F15" w:rsidRDefault="00A96F15" w:rsidP="00A96F15">
      <w:pPr>
        <w:spacing w:line="276" w:lineRule="auto"/>
        <w:rPr>
          <w:rFonts w:ascii="Calibri" w:hAnsi="Calibri" w:cs="Calibri"/>
        </w:rPr>
      </w:pPr>
    </w:p>
    <w:p w14:paraId="66F810B7" w14:textId="6B9B595D" w:rsidR="00A96F15" w:rsidRPr="00A96F15" w:rsidRDefault="00A96F15" w:rsidP="00A96F15">
      <w:pPr>
        <w:spacing w:line="276" w:lineRule="auto"/>
        <w:rPr>
          <w:rFonts w:ascii="Calibri" w:hAnsi="Calibri" w:cs="Calibri"/>
        </w:rPr>
      </w:pPr>
      <w:r w:rsidRPr="00A96F15">
        <w:rPr>
          <w:rFonts w:ascii="Calibri" w:hAnsi="Calibri" w:cs="Calibri"/>
        </w:rPr>
        <w:t>In other words, when you trust or rely on someone who is not reliable, they're going to mess it up. In the ancient world, they didn't have email, they didn't have Facebook Messenger</w:t>
      </w:r>
      <w:r w:rsidR="00BA1284">
        <w:rPr>
          <w:rFonts w:ascii="Calibri" w:hAnsi="Calibri" w:cs="Calibri"/>
        </w:rPr>
        <w:t xml:space="preserve"> or</w:t>
      </w:r>
      <w:r w:rsidRPr="00A96F15">
        <w:rPr>
          <w:rFonts w:ascii="Calibri" w:hAnsi="Calibri" w:cs="Calibri"/>
        </w:rPr>
        <w:t xml:space="preserve"> text messaging. You see it in messages with </w:t>
      </w:r>
      <w:r w:rsidR="00BA1284">
        <w:rPr>
          <w:rFonts w:ascii="Calibri" w:hAnsi="Calibri" w:cs="Calibri"/>
        </w:rPr>
        <w:t>a</w:t>
      </w:r>
      <w:r w:rsidRPr="00A96F15">
        <w:rPr>
          <w:rFonts w:ascii="Calibri" w:hAnsi="Calibri" w:cs="Calibri"/>
        </w:rPr>
        <w:t xml:space="preserve"> messenger. Sometimes you might have a very important message that needs to be conveyed to another party. If someone is a fool</w:t>
      </w:r>
      <w:r w:rsidR="00BA1284">
        <w:rPr>
          <w:rFonts w:ascii="Calibri" w:hAnsi="Calibri" w:cs="Calibri"/>
        </w:rPr>
        <w:t>ish messenger</w:t>
      </w:r>
      <w:r w:rsidRPr="00A96F15">
        <w:rPr>
          <w:rFonts w:ascii="Calibri" w:hAnsi="Calibri" w:cs="Calibri"/>
        </w:rPr>
        <w:t xml:space="preserve">, and they get distracted along the way, or they give the message to the wrong person, or they forget to show up, or they lose the message along the journey, then it could really mess up your plans. It could be create a big problem. </w:t>
      </w:r>
    </w:p>
    <w:p w14:paraId="55A61B0A" w14:textId="77777777" w:rsidR="00A96F15" w:rsidRPr="00A96F15" w:rsidRDefault="00A96F15" w:rsidP="00A96F15">
      <w:pPr>
        <w:spacing w:line="276" w:lineRule="auto"/>
        <w:rPr>
          <w:rFonts w:ascii="Calibri" w:hAnsi="Calibri" w:cs="Calibri"/>
        </w:rPr>
      </w:pPr>
    </w:p>
    <w:p w14:paraId="60683150" w14:textId="77777777" w:rsidR="00A96F15" w:rsidRPr="00A96F15" w:rsidRDefault="00A96F15" w:rsidP="00A96F15">
      <w:pPr>
        <w:spacing w:line="276" w:lineRule="auto"/>
        <w:rPr>
          <w:rFonts w:ascii="Calibri" w:hAnsi="Calibri" w:cs="Calibri"/>
        </w:rPr>
      </w:pPr>
      <w:r w:rsidRPr="00A96F15">
        <w:rPr>
          <w:rFonts w:ascii="Calibri" w:hAnsi="Calibri" w:cs="Calibri"/>
        </w:rPr>
        <w:t>He says, “Don’t trust foolish people.” Somebody who's a rebel is unreliable.</w:t>
      </w:r>
    </w:p>
    <w:p w14:paraId="1838AC5F" w14:textId="77777777" w:rsidR="00A96F15" w:rsidRPr="00A96F15" w:rsidRDefault="00A96F15" w:rsidP="00A96F15">
      <w:pPr>
        <w:spacing w:line="276" w:lineRule="auto"/>
        <w:rPr>
          <w:rFonts w:ascii="Calibri" w:hAnsi="Calibri" w:cs="Calibri"/>
        </w:rPr>
      </w:pPr>
    </w:p>
    <w:p w14:paraId="513977FA"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He also says rebels are stuck in negative patterns. </w:t>
      </w:r>
    </w:p>
    <w:p w14:paraId="24BC85E4" w14:textId="77777777" w:rsidR="00A96F15" w:rsidRPr="00A96F15" w:rsidRDefault="00A96F15" w:rsidP="00A96F15">
      <w:pPr>
        <w:spacing w:line="276" w:lineRule="auto"/>
        <w:rPr>
          <w:rFonts w:ascii="Calibri" w:hAnsi="Calibri" w:cs="Calibri"/>
        </w:rPr>
      </w:pPr>
    </w:p>
    <w:p w14:paraId="6F694E06" w14:textId="77777777" w:rsidR="00A96F15" w:rsidRPr="00A96F15" w:rsidRDefault="00A96F15" w:rsidP="00A96F15">
      <w:pPr>
        <w:spacing w:line="276" w:lineRule="auto"/>
        <w:rPr>
          <w:rFonts w:ascii="Calibri" w:hAnsi="Calibri" w:cs="Calibri"/>
        </w:rPr>
      </w:pPr>
      <w:r w:rsidRPr="00A96F15">
        <w:rPr>
          <w:rFonts w:ascii="Calibri" w:hAnsi="Calibri" w:cs="Calibri"/>
        </w:rPr>
        <w:t>“As a dog returns to its vomit, so also a fool repeats his foolishness” (Proverbs 26:11).</w:t>
      </w:r>
    </w:p>
    <w:p w14:paraId="35E31FFC" w14:textId="77777777" w:rsidR="00A96F15" w:rsidRPr="00A96F15" w:rsidRDefault="00A96F15" w:rsidP="00A96F15">
      <w:pPr>
        <w:spacing w:line="276" w:lineRule="auto"/>
        <w:rPr>
          <w:rFonts w:ascii="Calibri" w:hAnsi="Calibri" w:cs="Calibri"/>
        </w:rPr>
      </w:pPr>
    </w:p>
    <w:p w14:paraId="654EDE49" w14:textId="1C8D0F2D" w:rsidR="00A96F15" w:rsidRPr="00A96F15" w:rsidRDefault="00A96F15" w:rsidP="00A96F15">
      <w:pPr>
        <w:spacing w:line="276" w:lineRule="auto"/>
        <w:rPr>
          <w:rFonts w:ascii="Calibri" w:hAnsi="Calibri" w:cs="Calibri"/>
        </w:rPr>
      </w:pPr>
      <w:r w:rsidRPr="00A96F15">
        <w:rPr>
          <w:rFonts w:ascii="Calibri" w:hAnsi="Calibri" w:cs="Calibri"/>
        </w:rPr>
        <w:t>Do we have some dog lovers here? Anybody relate to this? Anybody got a dog? Dogs do some silly things. Yes, that’s true. Dogs do. He says, “Rebellious people are like dogs that return to the vomit.” In other words, it's hard to break patterns that we have had for years and years. It's hard to break negative patterns in our life. There's something about going back to what's familiar, going back to what we have always done before. Maybe going back to what we've even seen our family members do. Maybe you have a family history of addiction and you struggle with some addiction issues. You just go back and repeat the pattern that you've seen from previous generations.</w:t>
      </w:r>
    </w:p>
    <w:p w14:paraId="1DB28B43" w14:textId="77777777" w:rsidR="00A96F15" w:rsidRPr="00A96F15" w:rsidRDefault="00A96F15" w:rsidP="00A96F15">
      <w:pPr>
        <w:spacing w:line="276" w:lineRule="auto"/>
        <w:rPr>
          <w:rFonts w:ascii="Calibri" w:hAnsi="Calibri" w:cs="Calibri"/>
        </w:rPr>
      </w:pPr>
    </w:p>
    <w:p w14:paraId="65953CAA" w14:textId="0E738740" w:rsidR="00A96F15" w:rsidRPr="00A96F15" w:rsidRDefault="00A96F15" w:rsidP="00A96F15">
      <w:pPr>
        <w:spacing w:line="276" w:lineRule="auto"/>
        <w:rPr>
          <w:rFonts w:ascii="Calibri" w:hAnsi="Calibri" w:cs="Calibri"/>
        </w:rPr>
      </w:pPr>
      <w:r w:rsidRPr="00A96F15">
        <w:rPr>
          <w:rFonts w:ascii="Calibri" w:hAnsi="Calibri" w:cs="Calibri"/>
        </w:rPr>
        <w:t xml:space="preserve">Maybe it's patterns of thinking. Maybe you lack self-confidence, maybe you lack courage and strength, and you've always been insecure, and you've always doubted yourself. When you get </w:t>
      </w:r>
      <w:r w:rsidRPr="00A96F15">
        <w:rPr>
          <w:rFonts w:ascii="Calibri" w:hAnsi="Calibri" w:cs="Calibri"/>
        </w:rPr>
        <w:lastRenderedPageBreak/>
        <w:t xml:space="preserve">into a hard place, you play the tape back and you're like a dog going back to the vomit. Because it's hard to change. It's hard to do something that's different. </w:t>
      </w:r>
    </w:p>
    <w:p w14:paraId="29452FDC" w14:textId="77777777" w:rsidR="00A96F15" w:rsidRPr="00A96F15" w:rsidRDefault="00A96F15" w:rsidP="00A96F15">
      <w:pPr>
        <w:spacing w:line="276" w:lineRule="auto"/>
        <w:rPr>
          <w:rFonts w:ascii="Calibri" w:hAnsi="Calibri" w:cs="Calibri"/>
        </w:rPr>
      </w:pPr>
    </w:p>
    <w:p w14:paraId="5E49C630"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The same is true with a rebel. Somebody who has a pattern of rebellious living, it is hard to change. In fact, most people in their life don't change very much. That sounds kind of sad, doesn't it? It really is true, though. Most people do what they've always done. </w:t>
      </w:r>
    </w:p>
    <w:p w14:paraId="4F451347" w14:textId="77777777" w:rsidR="00A96F15" w:rsidRPr="00A96F15" w:rsidRDefault="00A96F15" w:rsidP="00A96F15">
      <w:pPr>
        <w:spacing w:line="276" w:lineRule="auto"/>
        <w:rPr>
          <w:rFonts w:ascii="Calibri" w:hAnsi="Calibri" w:cs="Calibri"/>
        </w:rPr>
      </w:pPr>
    </w:p>
    <w:p w14:paraId="28015D97"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But you know what? We got some great news today. Because with the power of Jesus, we have the capability to experience powerful and significant change in our life. We don't have to be the dog that goes back to the vomit that thinks and does what we have always done before. Because we have the power of Christ. So we don't have to live in this rebellious pattern. “I've always done this. I've always thought this way.” </w:t>
      </w:r>
    </w:p>
    <w:p w14:paraId="577038AE" w14:textId="77777777" w:rsidR="00A96F15" w:rsidRPr="00A96F15" w:rsidRDefault="00A96F15" w:rsidP="00A96F15">
      <w:pPr>
        <w:spacing w:line="276" w:lineRule="auto"/>
        <w:rPr>
          <w:rFonts w:ascii="Calibri" w:hAnsi="Calibri" w:cs="Calibri"/>
        </w:rPr>
      </w:pPr>
    </w:p>
    <w:p w14:paraId="073B485A"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Teenagers, it's so much better to get into a positive pattern of living under authority, rather than living a rebellious life and then trying to change it later. A lot harder. Sometimes when you're 16-17 years old, it's easy to think, “I’m going to do the opposite of everything that my mom and dad told me to do. If they tell me to go to the left, I'm going to go to the right. That's the way it is.” But we establish these patterns in our life. Then when we wise up and we see the error of our ways, it's hard to unwind all of these old patterns, all of this going back to the old vomit. It just gets really difficult. </w:t>
      </w:r>
    </w:p>
    <w:p w14:paraId="08534FB5" w14:textId="77777777" w:rsidR="00A96F15" w:rsidRPr="00A96F15" w:rsidRDefault="00A96F15" w:rsidP="00A96F15">
      <w:pPr>
        <w:spacing w:line="276" w:lineRule="auto"/>
        <w:rPr>
          <w:rFonts w:ascii="Calibri" w:hAnsi="Calibri" w:cs="Calibri"/>
        </w:rPr>
      </w:pPr>
    </w:p>
    <w:p w14:paraId="7F259044"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What if we just submitted to God and to authority in our life from the beginning instead of establishing these really destructive patterns? What would it be like? </w:t>
      </w:r>
    </w:p>
    <w:p w14:paraId="5F1C85C6" w14:textId="77777777" w:rsidR="00A96F15" w:rsidRPr="00A96F15" w:rsidRDefault="00A96F15" w:rsidP="00A96F15">
      <w:pPr>
        <w:spacing w:line="276" w:lineRule="auto"/>
        <w:rPr>
          <w:rFonts w:ascii="Calibri" w:hAnsi="Calibri" w:cs="Calibri"/>
        </w:rPr>
      </w:pPr>
    </w:p>
    <w:p w14:paraId="6444ED8C"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People who are rebellious are not teachable. They don't listen. Adults can be foolish and rebellious too. That's why some people bounce from job to job because people can't get under authority. Sometimes people will bounce from church to church because they cannot get under authority. We have that rebellious spirit about us. </w:t>
      </w:r>
    </w:p>
    <w:p w14:paraId="4359EDEC" w14:textId="77777777" w:rsidR="00A96F15" w:rsidRPr="00A96F15" w:rsidRDefault="00A96F15" w:rsidP="00A96F15">
      <w:pPr>
        <w:spacing w:line="276" w:lineRule="auto"/>
        <w:rPr>
          <w:rFonts w:ascii="Calibri" w:hAnsi="Calibri" w:cs="Calibri"/>
        </w:rPr>
      </w:pPr>
    </w:p>
    <w:p w14:paraId="6C095D4F"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What is the remedy? God wants us to submit to Him. The remedy is submitting to God. We need God in our life. God is the moral compass of our lives. God gives us a true north when we're not exactly certain what is right and what is wrong. </w:t>
      </w:r>
    </w:p>
    <w:p w14:paraId="3E4D9317" w14:textId="77777777" w:rsidR="00A96F15" w:rsidRPr="00A96F15" w:rsidRDefault="00A96F15" w:rsidP="00A96F15">
      <w:pPr>
        <w:spacing w:line="276" w:lineRule="auto"/>
        <w:rPr>
          <w:rFonts w:ascii="Calibri" w:hAnsi="Calibri" w:cs="Calibri"/>
        </w:rPr>
      </w:pPr>
    </w:p>
    <w:p w14:paraId="4110A8B4"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We see in our country the rise of atheism and agnosticism. In fact, in 2003, about 11% of the people in our country identified as no religious orientation, atheist, agnostic, or no religion. Then in 2018 (that's 15 years later), that number had spiked to 21%. That's been a few years </w:t>
      </w:r>
      <w:r w:rsidRPr="00A96F15">
        <w:rPr>
          <w:rFonts w:ascii="Calibri" w:hAnsi="Calibri" w:cs="Calibri"/>
        </w:rPr>
        <w:lastRenderedPageBreak/>
        <w:t xml:space="preserve">ago. I'm just kind of guessing, I'm throwing this out that probably a quarter of our country does not believe in God, or is an agnostic atheist, or has no religious affiliation. </w:t>
      </w:r>
    </w:p>
    <w:p w14:paraId="3724E8F1" w14:textId="77777777" w:rsidR="00A96F15" w:rsidRPr="00A96F15" w:rsidRDefault="00A96F15" w:rsidP="00A96F15">
      <w:pPr>
        <w:spacing w:line="276" w:lineRule="auto"/>
        <w:rPr>
          <w:rFonts w:ascii="Calibri" w:hAnsi="Calibri" w:cs="Calibri"/>
        </w:rPr>
      </w:pPr>
    </w:p>
    <w:p w14:paraId="1E094071"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You may think, “Well, Pastor, what difference does that make?” It makes a big difference. According to the Proverbs, the wisdom of God is critical for us in making decisions. If we don't even believe that God exists or we have no idea who God is, then how do we have a moral compass? How do we know what is right and what is wrong? How do we know what is truth and what is error? How do we know what is good and what is bad? </w:t>
      </w:r>
    </w:p>
    <w:p w14:paraId="63F9EF30" w14:textId="77777777" w:rsidR="00A96F15" w:rsidRPr="00A96F15" w:rsidRDefault="00A96F15" w:rsidP="00A96F15">
      <w:pPr>
        <w:spacing w:line="276" w:lineRule="auto"/>
        <w:rPr>
          <w:rFonts w:ascii="Calibri" w:hAnsi="Calibri" w:cs="Calibri"/>
        </w:rPr>
      </w:pPr>
    </w:p>
    <w:p w14:paraId="0659F0DD"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Sometimes people will say, “I can be a good person, but I don't have to believe in God.” Well, how do you really know what's right and what's wrong? Because what you think is right may be totally different from what somebody else thinks is right. One person thinks that cheating a little bit is okay, and another person thinks that lying a little bit is okay, and another person has this version of whatever it may be. It creates a moral confusion in our culture. We wonder, why do we have so many conflicts? Why do we have so many problems? Why do we have so many social issues that can't be resolved? A lot of the root of that is that we don't have the fear of God. We don't have a compass. We don't have a direction. We're fooling ourselves. We're rebelling against the standards and the teachings of God because we're resisting His authority in our lives. It creates huge problems. </w:t>
      </w:r>
    </w:p>
    <w:p w14:paraId="4379FB64" w14:textId="77777777" w:rsidR="00A96F15" w:rsidRPr="00A96F15" w:rsidRDefault="00A96F15" w:rsidP="00A96F15">
      <w:pPr>
        <w:spacing w:line="276" w:lineRule="auto"/>
        <w:rPr>
          <w:rFonts w:ascii="Calibri" w:hAnsi="Calibri" w:cs="Calibri"/>
        </w:rPr>
      </w:pPr>
    </w:p>
    <w:p w14:paraId="39AE1281" w14:textId="77777777" w:rsidR="00A96F15" w:rsidRPr="00A96F15" w:rsidRDefault="00A96F15" w:rsidP="00A96F15">
      <w:pPr>
        <w:spacing w:line="276" w:lineRule="auto"/>
        <w:rPr>
          <w:rFonts w:ascii="Calibri" w:hAnsi="Calibri" w:cs="Calibri"/>
        </w:rPr>
      </w:pPr>
      <w:r w:rsidRPr="00A96F15">
        <w:rPr>
          <w:rFonts w:ascii="Calibri" w:hAnsi="Calibri" w:cs="Calibri"/>
        </w:rPr>
        <w:t>Solomon moves on. He not only mentions the rebel who resists following authority, but he mentions:</w:t>
      </w:r>
    </w:p>
    <w:p w14:paraId="6608BD45" w14:textId="77777777" w:rsidR="00A96F15" w:rsidRPr="00A96F15" w:rsidRDefault="00A96F15" w:rsidP="00A96F15">
      <w:pPr>
        <w:spacing w:line="276" w:lineRule="auto"/>
        <w:rPr>
          <w:rFonts w:ascii="Calibri" w:hAnsi="Calibri" w:cs="Calibri"/>
        </w:rPr>
      </w:pPr>
    </w:p>
    <w:p w14:paraId="7851FB2C" w14:textId="77777777" w:rsidR="00A96F15" w:rsidRPr="00A96F15" w:rsidRDefault="00A96F15" w:rsidP="00A96F15">
      <w:pPr>
        <w:spacing w:line="276" w:lineRule="auto"/>
        <w:rPr>
          <w:rFonts w:ascii="Calibri" w:hAnsi="Calibri" w:cs="Calibri"/>
          <w:b/>
          <w:bCs/>
        </w:rPr>
      </w:pPr>
      <w:r w:rsidRPr="00A96F15">
        <w:rPr>
          <w:rFonts w:ascii="Calibri" w:hAnsi="Calibri" w:cs="Calibri"/>
          <w:b/>
          <w:bCs/>
        </w:rPr>
        <w:t>2. The egomaniac fool values their ideas more than God’s.</w:t>
      </w:r>
    </w:p>
    <w:p w14:paraId="7C1DB187" w14:textId="77777777" w:rsidR="00A96F15" w:rsidRPr="00A96F15" w:rsidRDefault="00A96F15" w:rsidP="00A96F15">
      <w:pPr>
        <w:spacing w:line="276" w:lineRule="auto"/>
        <w:rPr>
          <w:rFonts w:ascii="Calibri" w:hAnsi="Calibri" w:cs="Calibri"/>
        </w:rPr>
      </w:pPr>
    </w:p>
    <w:p w14:paraId="1A3093A3" w14:textId="77777777" w:rsidR="00A96F15" w:rsidRPr="00A96F15" w:rsidRDefault="00A96F15" w:rsidP="00A96F15">
      <w:pPr>
        <w:spacing w:line="276" w:lineRule="auto"/>
        <w:rPr>
          <w:rFonts w:ascii="Calibri" w:hAnsi="Calibri" w:cs="Calibri"/>
        </w:rPr>
      </w:pPr>
      <w:r w:rsidRPr="00A96F15">
        <w:rPr>
          <w:rFonts w:ascii="Calibri" w:hAnsi="Calibri" w:cs="Calibri"/>
        </w:rPr>
        <w:t>“Do you see a person who is wise in his own eyes? There is more hope for a fool than for him” (Proverbs 26:12).</w:t>
      </w:r>
    </w:p>
    <w:p w14:paraId="549C96FA" w14:textId="77777777" w:rsidR="00A96F15" w:rsidRPr="00A96F15" w:rsidRDefault="00A96F15" w:rsidP="00A96F15">
      <w:pPr>
        <w:spacing w:line="276" w:lineRule="auto"/>
        <w:rPr>
          <w:rFonts w:ascii="Calibri" w:hAnsi="Calibri" w:cs="Calibri"/>
        </w:rPr>
      </w:pPr>
    </w:p>
    <w:p w14:paraId="1658C898"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To be “wise in your own eyes” means that you believe your version of the truth is more significant than what God says. You believe that what your opinion is </w:t>
      </w:r>
      <w:proofErr w:type="spellStart"/>
      <w:r w:rsidRPr="00A96F15">
        <w:rPr>
          <w:rFonts w:ascii="Calibri" w:hAnsi="Calibri" w:cs="Calibri"/>
        </w:rPr>
        <w:t>is</w:t>
      </w:r>
      <w:proofErr w:type="spellEnd"/>
      <w:r w:rsidRPr="00A96F15">
        <w:rPr>
          <w:rFonts w:ascii="Calibri" w:hAnsi="Calibri" w:cs="Calibri"/>
        </w:rPr>
        <w:t xml:space="preserve"> superior to what everybody else says. I'm wise in my own eyes. </w:t>
      </w:r>
    </w:p>
    <w:p w14:paraId="6714258A" w14:textId="77777777" w:rsidR="00A96F15" w:rsidRPr="00A96F15" w:rsidRDefault="00A96F15" w:rsidP="00A96F15">
      <w:pPr>
        <w:spacing w:line="276" w:lineRule="auto"/>
        <w:rPr>
          <w:rFonts w:ascii="Calibri" w:hAnsi="Calibri" w:cs="Calibri"/>
        </w:rPr>
      </w:pPr>
    </w:p>
    <w:p w14:paraId="0AF1136D"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In the book of Judges in the Old Testament, there was mass chaos among the people of God. One of the commentaries in the book of Judges is that everyone did what was right in their own eyes. When we're all doing our own thing, doing our own deal, going our own direction, the Proverbs says that's foolishness. We need God. We can't esteem our values over God's values. </w:t>
      </w:r>
      <w:r w:rsidRPr="00A96F15">
        <w:rPr>
          <w:rFonts w:ascii="Calibri" w:hAnsi="Calibri" w:cs="Calibri"/>
        </w:rPr>
        <w:lastRenderedPageBreak/>
        <w:t>God is the creator of heaven and earth, God knows more about what is right and wrong, and what is good and true more than anybody.</w:t>
      </w:r>
    </w:p>
    <w:p w14:paraId="5D82EC7A" w14:textId="77777777" w:rsidR="00A96F15" w:rsidRPr="00A96F15" w:rsidRDefault="00A96F15" w:rsidP="00A96F15">
      <w:pPr>
        <w:spacing w:line="276" w:lineRule="auto"/>
        <w:rPr>
          <w:rFonts w:ascii="Calibri" w:hAnsi="Calibri" w:cs="Calibri"/>
        </w:rPr>
      </w:pPr>
    </w:p>
    <w:p w14:paraId="02B6E0C9"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“Do you see a person who is wise in his own eyes? There’s more hope for a fool than for him” (Proverbs 26:12). </w:t>
      </w:r>
    </w:p>
    <w:p w14:paraId="3CDA380A" w14:textId="77777777" w:rsidR="00A96F15" w:rsidRPr="00A96F15" w:rsidRDefault="00A96F15" w:rsidP="00A96F15">
      <w:pPr>
        <w:spacing w:line="276" w:lineRule="auto"/>
        <w:rPr>
          <w:rFonts w:ascii="Calibri" w:hAnsi="Calibri" w:cs="Calibri"/>
        </w:rPr>
      </w:pPr>
    </w:p>
    <w:p w14:paraId="1AA4BA3E" w14:textId="77777777" w:rsidR="00A96F15" w:rsidRPr="00A96F15" w:rsidRDefault="00A96F15" w:rsidP="00A96F15">
      <w:pPr>
        <w:spacing w:line="276" w:lineRule="auto"/>
        <w:rPr>
          <w:rFonts w:ascii="Calibri" w:hAnsi="Calibri" w:cs="Calibri"/>
        </w:rPr>
      </w:pPr>
      <w:r w:rsidRPr="00A96F15">
        <w:rPr>
          <w:rFonts w:ascii="Calibri" w:hAnsi="Calibri" w:cs="Calibri"/>
        </w:rPr>
        <w:t>What would our life be like if we made decisions based on what God says, rather than what our own opinions were? We have a lot of hot sports opinions. Don’t we? We got some preferences. We got our way of doing it. How many of you got your version? We all got that. But what if God was at the top of that equation?</w:t>
      </w:r>
    </w:p>
    <w:p w14:paraId="3C89A880" w14:textId="77777777" w:rsidR="00A96F15" w:rsidRPr="00A96F15" w:rsidRDefault="00A96F15" w:rsidP="00A96F15">
      <w:pPr>
        <w:spacing w:line="276" w:lineRule="auto"/>
        <w:rPr>
          <w:rFonts w:ascii="Calibri" w:hAnsi="Calibri" w:cs="Calibri"/>
        </w:rPr>
      </w:pPr>
    </w:p>
    <w:p w14:paraId="08121763" w14:textId="010A003B" w:rsidR="00A96F15" w:rsidRPr="00A96F15" w:rsidRDefault="00A96F15" w:rsidP="00A96F15">
      <w:pPr>
        <w:spacing w:line="276" w:lineRule="auto"/>
        <w:rPr>
          <w:rFonts w:ascii="Calibri" w:hAnsi="Calibri" w:cs="Calibri"/>
        </w:rPr>
      </w:pPr>
      <w:r w:rsidRPr="00A96F15">
        <w:rPr>
          <w:rFonts w:ascii="Calibri" w:hAnsi="Calibri" w:cs="Calibri"/>
        </w:rPr>
        <w:t xml:space="preserve">What if we consulted the wisdom of God before we made any decision? Faith is the ability to follow God, even when you don't understand why He has said certain things. That’s how you know you're walking in faith. “God, this is my preference. This is my feelings. This is what I want to do. Lord, I know you have said otherwise. I am trusting you. I'm going to do what you said, Lord, even though it kind of rubs against everything that I want to do. I am trusting in you.” The Bible calls that wisdom. That’s strength and vitality. </w:t>
      </w:r>
    </w:p>
    <w:p w14:paraId="3917DF1F" w14:textId="77777777" w:rsidR="00A96F15" w:rsidRPr="00A96F15" w:rsidRDefault="00A96F15" w:rsidP="00A96F15">
      <w:pPr>
        <w:spacing w:line="276" w:lineRule="auto"/>
        <w:rPr>
          <w:rFonts w:ascii="Calibri" w:hAnsi="Calibri" w:cs="Calibri"/>
        </w:rPr>
      </w:pPr>
    </w:p>
    <w:p w14:paraId="63D77DE7"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By the way, the blessings of God flow from wise living. A lot of times we want to have the blessing of God, but we don't want to live by the wisdom of God. If you want the hand of God to bless your family and to bless your life, follow what God has said. Don't be a fool. </w:t>
      </w:r>
    </w:p>
    <w:p w14:paraId="5D05F85C" w14:textId="77777777" w:rsidR="00A96F15" w:rsidRPr="00A96F15" w:rsidRDefault="00A96F15" w:rsidP="00A96F15">
      <w:pPr>
        <w:spacing w:line="276" w:lineRule="auto"/>
        <w:rPr>
          <w:rFonts w:ascii="Calibri" w:hAnsi="Calibri" w:cs="Calibri"/>
        </w:rPr>
      </w:pPr>
    </w:p>
    <w:p w14:paraId="4915BB69"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Now, there's a little bit of folly in all of us because there's a tendency for us to all think we got it going on and we know what's right. Do we pray before we make critical decisions? Do we examine scripture before we make significant choices? Are we living under the authority of God or are we wise in our own eyes? </w:t>
      </w:r>
    </w:p>
    <w:p w14:paraId="61C38AC0" w14:textId="77777777" w:rsidR="00A96F15" w:rsidRPr="00A96F15" w:rsidRDefault="00A96F15" w:rsidP="00A96F15">
      <w:pPr>
        <w:spacing w:line="276" w:lineRule="auto"/>
        <w:rPr>
          <w:rFonts w:ascii="Calibri" w:hAnsi="Calibri" w:cs="Calibri"/>
        </w:rPr>
      </w:pPr>
    </w:p>
    <w:p w14:paraId="25AEDF43"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Have you ever tried to work with somebody who thought they knew the answer to every single situation? Right in their own eyes. Have you ever been married to somebody (don't elbow somebody) that thought they knew what was right every time? They did what was right in their own eyes. </w:t>
      </w:r>
    </w:p>
    <w:p w14:paraId="40B7DC51" w14:textId="77777777" w:rsidR="00A96F15" w:rsidRPr="00A96F15" w:rsidRDefault="00A96F15" w:rsidP="00A96F15">
      <w:pPr>
        <w:spacing w:line="276" w:lineRule="auto"/>
        <w:rPr>
          <w:rFonts w:ascii="Calibri" w:hAnsi="Calibri" w:cs="Calibri"/>
        </w:rPr>
      </w:pPr>
    </w:p>
    <w:p w14:paraId="688BD422"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The egomaniac is a person who is bold, conceited, cares only about self, is self-exalting, promotes his own thing, has trouble working with a team, is arrogant, knows the answer to every solution. A lot of times the egomaniac has some leadership ability, but it's tainted by all of the hot opinions that this individual has. It's called foolishness. She's often the driving force between divisions in the office, in our communities, in our schools, and in our churches. </w:t>
      </w:r>
    </w:p>
    <w:p w14:paraId="57560BD8" w14:textId="77777777" w:rsidR="00A96F15" w:rsidRPr="00A96F15" w:rsidRDefault="00A96F15" w:rsidP="00A96F15">
      <w:pPr>
        <w:spacing w:line="276" w:lineRule="auto"/>
        <w:rPr>
          <w:rFonts w:ascii="Calibri" w:hAnsi="Calibri" w:cs="Calibri"/>
        </w:rPr>
      </w:pPr>
    </w:p>
    <w:p w14:paraId="1B11421A"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Sometimes foolish living can creep even into the house of God. We have to be careful to keep foolishness and to keep foolish living and choices apart from the house of God. We don't want the house of God to be run foolishly. We want the wisdom of God. Sometimes it can even happen in a church. </w:t>
      </w:r>
    </w:p>
    <w:p w14:paraId="002190C1" w14:textId="77777777" w:rsidR="00A96F15" w:rsidRPr="00A96F15" w:rsidRDefault="00A96F15" w:rsidP="00A96F15">
      <w:pPr>
        <w:spacing w:line="276" w:lineRule="auto"/>
        <w:rPr>
          <w:rFonts w:ascii="Calibri" w:hAnsi="Calibri" w:cs="Calibri"/>
        </w:rPr>
      </w:pPr>
    </w:p>
    <w:p w14:paraId="22BADD29" w14:textId="5A815B67" w:rsidR="00A96F15" w:rsidRPr="00A96F15" w:rsidRDefault="00A96F15" w:rsidP="00A96F15">
      <w:pPr>
        <w:spacing w:line="276" w:lineRule="auto"/>
        <w:rPr>
          <w:rFonts w:ascii="Calibri" w:hAnsi="Calibri" w:cs="Calibri"/>
        </w:rPr>
      </w:pPr>
      <w:r w:rsidRPr="00A96F15">
        <w:rPr>
          <w:rFonts w:ascii="Calibri" w:hAnsi="Calibri" w:cs="Calibri"/>
        </w:rPr>
        <w:t xml:space="preserve">What is the remedy? The remedy is humility and seeing how much I need Jesus. That's wisdom. The person who says, “I am desperate for God's help,” guess what that is? That's wisdom. Foolishness – “I have all the all the answers. I got all the solutions. I know exactly what to do by myself.” Wisdom – “I need God to lead me and direct me.” Foolishness – “I don't need God. I got experience. I'm sophisticated. I'm intelligent. I got connections.” Do you see the difference? We need Jesus. Daily I need to be asking God what His plan is, for His help. I need to be telling Him, “God, I need your intervention. God, I need your leadership. God, I'm in over my head. Lord, if I don't have you directing and leading me, I absolutely don't know what to do.” </w:t>
      </w:r>
    </w:p>
    <w:p w14:paraId="75C32557" w14:textId="77777777" w:rsidR="00A96F15" w:rsidRPr="00A96F15" w:rsidRDefault="00A96F15" w:rsidP="00A96F15">
      <w:pPr>
        <w:spacing w:line="276" w:lineRule="auto"/>
        <w:rPr>
          <w:rFonts w:ascii="Calibri" w:hAnsi="Calibri" w:cs="Calibri"/>
        </w:rPr>
      </w:pPr>
    </w:p>
    <w:p w14:paraId="5A7C72B7" w14:textId="27E06D17" w:rsidR="00A96F15" w:rsidRPr="00A96F15" w:rsidRDefault="00A96F15" w:rsidP="00A96F15">
      <w:pPr>
        <w:spacing w:line="276" w:lineRule="auto"/>
        <w:rPr>
          <w:rFonts w:ascii="Calibri" w:hAnsi="Calibri" w:cs="Calibri"/>
        </w:rPr>
      </w:pPr>
      <w:r w:rsidRPr="00A96F15">
        <w:rPr>
          <w:rFonts w:ascii="Calibri" w:hAnsi="Calibri" w:cs="Calibri"/>
        </w:rPr>
        <w:t>There's the egomaniac</w:t>
      </w:r>
      <w:r w:rsidR="00B428E1">
        <w:rPr>
          <w:rFonts w:ascii="Calibri" w:hAnsi="Calibri" w:cs="Calibri"/>
        </w:rPr>
        <w:t xml:space="preserve"> and there is the slacker</w:t>
      </w:r>
      <w:r w:rsidRPr="00A96F15">
        <w:rPr>
          <w:rFonts w:ascii="Calibri" w:hAnsi="Calibri" w:cs="Calibri"/>
        </w:rPr>
        <w:t xml:space="preserve">. </w:t>
      </w:r>
    </w:p>
    <w:p w14:paraId="7349B6E9" w14:textId="77777777" w:rsidR="00A96F15" w:rsidRPr="00A96F15" w:rsidRDefault="00A96F15" w:rsidP="00A96F15">
      <w:pPr>
        <w:spacing w:line="276" w:lineRule="auto"/>
        <w:rPr>
          <w:rFonts w:ascii="Calibri" w:hAnsi="Calibri" w:cs="Calibri"/>
        </w:rPr>
      </w:pPr>
    </w:p>
    <w:p w14:paraId="6DFB0014" w14:textId="77777777" w:rsidR="00A96F15" w:rsidRPr="00A96F15" w:rsidRDefault="00A96F15" w:rsidP="00A96F15">
      <w:pPr>
        <w:spacing w:line="276" w:lineRule="auto"/>
        <w:rPr>
          <w:rFonts w:ascii="Calibri" w:hAnsi="Calibri" w:cs="Calibri"/>
          <w:b/>
          <w:bCs/>
        </w:rPr>
      </w:pPr>
      <w:r w:rsidRPr="00A96F15">
        <w:rPr>
          <w:rFonts w:ascii="Calibri" w:hAnsi="Calibri" w:cs="Calibri"/>
          <w:b/>
          <w:bCs/>
        </w:rPr>
        <w:t>3. The slacker fool looks for the easiest way to get by.</w:t>
      </w:r>
    </w:p>
    <w:p w14:paraId="513EEDC9" w14:textId="77777777" w:rsidR="00A96F15" w:rsidRPr="00A96F15" w:rsidRDefault="00A96F15" w:rsidP="00A96F15">
      <w:pPr>
        <w:spacing w:line="276" w:lineRule="auto"/>
        <w:rPr>
          <w:rFonts w:ascii="Calibri" w:hAnsi="Calibri" w:cs="Calibri"/>
        </w:rPr>
      </w:pPr>
    </w:p>
    <w:p w14:paraId="76350EDC"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What is the least I can do to kind of slither on by? What's the lowest grade I can make? </w:t>
      </w:r>
    </w:p>
    <w:p w14:paraId="6C87FBC4" w14:textId="77777777" w:rsidR="00A96F15" w:rsidRPr="00A96F15" w:rsidRDefault="00A96F15" w:rsidP="00A96F15">
      <w:pPr>
        <w:spacing w:line="276" w:lineRule="auto"/>
        <w:rPr>
          <w:rFonts w:ascii="Calibri" w:hAnsi="Calibri" w:cs="Calibri"/>
        </w:rPr>
      </w:pPr>
    </w:p>
    <w:p w14:paraId="37D27322"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I grew up watching some slacker movies. Do you guys ever watch slacker movies? I'm talking about </w:t>
      </w:r>
      <w:r w:rsidRPr="00A96F15">
        <w:rPr>
          <w:rFonts w:ascii="Calibri" w:hAnsi="Calibri" w:cs="Calibri"/>
          <w:i/>
          <w:iCs/>
        </w:rPr>
        <w:t>Bill and Ted's Excellent Adventure.</w:t>
      </w:r>
      <w:r w:rsidRPr="00A96F15">
        <w:rPr>
          <w:rFonts w:ascii="Calibri" w:hAnsi="Calibri" w:cs="Calibri"/>
        </w:rPr>
        <w:t xml:space="preserve"> Did you ever see that masterpiece? </w:t>
      </w:r>
      <w:r w:rsidRPr="00A96F15">
        <w:rPr>
          <w:rFonts w:ascii="Calibri" w:hAnsi="Calibri" w:cs="Calibri"/>
          <w:i/>
          <w:iCs/>
        </w:rPr>
        <w:t>Wayne's World</w:t>
      </w:r>
      <w:r w:rsidRPr="00A96F15">
        <w:rPr>
          <w:rFonts w:ascii="Calibri" w:hAnsi="Calibri" w:cs="Calibri"/>
        </w:rPr>
        <w:t xml:space="preserve">, </w:t>
      </w:r>
      <w:r w:rsidRPr="00A96F15">
        <w:rPr>
          <w:rFonts w:ascii="Calibri" w:hAnsi="Calibri" w:cs="Calibri"/>
          <w:i/>
          <w:iCs/>
        </w:rPr>
        <w:t>The Breakfast Club, School of Rock</w:t>
      </w:r>
      <w:r w:rsidRPr="00A96F15">
        <w:rPr>
          <w:rFonts w:ascii="Calibri" w:hAnsi="Calibri" w:cs="Calibri"/>
        </w:rPr>
        <w:t xml:space="preserve">. That was Jack Black's greatest movie, I think. That was his greatest contribution to film. He’s the lazy rocker that wants to sleep all day and then play music at night. But the greatest slacker movie ever is </w:t>
      </w:r>
      <w:r w:rsidRPr="00A96F15">
        <w:rPr>
          <w:rFonts w:ascii="Calibri" w:hAnsi="Calibri" w:cs="Calibri"/>
          <w:i/>
          <w:iCs/>
        </w:rPr>
        <w:t>Ferris Bueller's Day Off.</w:t>
      </w:r>
      <w:r w:rsidRPr="00A96F15">
        <w:rPr>
          <w:rFonts w:ascii="Calibri" w:hAnsi="Calibri" w:cs="Calibri"/>
        </w:rPr>
        <w:t xml:space="preserve"> Did you guys see that? </w:t>
      </w:r>
    </w:p>
    <w:p w14:paraId="1F97AC9B" w14:textId="77777777" w:rsidR="00A96F15" w:rsidRPr="00A96F15" w:rsidRDefault="00A96F15" w:rsidP="00A96F15">
      <w:pPr>
        <w:spacing w:line="276" w:lineRule="auto"/>
        <w:rPr>
          <w:rFonts w:ascii="Calibri" w:hAnsi="Calibri" w:cs="Calibri"/>
        </w:rPr>
      </w:pPr>
    </w:p>
    <w:p w14:paraId="18C57434" w14:textId="40542017" w:rsidR="00A96F15" w:rsidRPr="00A96F15" w:rsidRDefault="00A96F15" w:rsidP="00A96F15">
      <w:pPr>
        <w:spacing w:line="276" w:lineRule="auto"/>
        <w:rPr>
          <w:rFonts w:ascii="Calibri" w:hAnsi="Calibri" w:cs="Calibri"/>
        </w:rPr>
      </w:pPr>
      <w:r w:rsidRPr="00A96F15">
        <w:rPr>
          <w:rFonts w:ascii="Calibri" w:hAnsi="Calibri" w:cs="Calibri"/>
        </w:rPr>
        <w:t xml:space="preserve">I am a proud Gen Xer. I will just confess to you today. I love being Gen X. I'm proud. </w:t>
      </w:r>
      <w:r w:rsidRPr="00A96F15">
        <w:rPr>
          <w:rFonts w:ascii="Calibri" w:hAnsi="Calibri" w:cs="Calibri"/>
          <w:i/>
          <w:iCs/>
        </w:rPr>
        <w:t>Ferris Bueller's Day Off</w:t>
      </w:r>
      <w:r w:rsidRPr="00A96F15">
        <w:rPr>
          <w:rFonts w:ascii="Calibri" w:hAnsi="Calibri" w:cs="Calibri"/>
        </w:rPr>
        <w:t xml:space="preserve"> came out at the movie theater just in the last couple of months and I thought, “We need to culture our children.” I took my teenagers to the movies. We went to the movie theater down the street here and saw </w:t>
      </w:r>
      <w:r w:rsidRPr="00A96F15">
        <w:rPr>
          <w:rFonts w:ascii="Calibri" w:hAnsi="Calibri" w:cs="Calibri"/>
          <w:i/>
          <w:iCs/>
        </w:rPr>
        <w:t>Ferris Bueller's Day Off</w:t>
      </w:r>
      <w:r w:rsidRPr="00A96F15">
        <w:rPr>
          <w:rFonts w:ascii="Calibri" w:hAnsi="Calibri" w:cs="Calibri"/>
        </w:rPr>
        <w:t xml:space="preserve">. It’s from 1986, but my kids just need to be introduced to some of the finer things in life. </w:t>
      </w:r>
    </w:p>
    <w:p w14:paraId="6A07A3B6" w14:textId="77777777" w:rsidR="00A96F15" w:rsidRPr="00A96F15" w:rsidRDefault="00A96F15" w:rsidP="00A96F15">
      <w:pPr>
        <w:spacing w:line="276" w:lineRule="auto"/>
        <w:rPr>
          <w:rFonts w:ascii="Calibri" w:hAnsi="Calibri" w:cs="Calibri"/>
        </w:rPr>
      </w:pPr>
    </w:p>
    <w:p w14:paraId="42207F7E" w14:textId="77777777" w:rsidR="00A96F15" w:rsidRPr="00A96F15" w:rsidRDefault="00A96F15" w:rsidP="00A96F15">
      <w:pPr>
        <w:spacing w:line="276" w:lineRule="auto"/>
        <w:rPr>
          <w:rFonts w:ascii="Calibri" w:hAnsi="Calibri" w:cs="Calibri"/>
        </w:rPr>
      </w:pPr>
      <w:r w:rsidRPr="00A96F15">
        <w:rPr>
          <w:rFonts w:ascii="Calibri" w:hAnsi="Calibri" w:cs="Calibri"/>
          <w:i/>
          <w:iCs/>
        </w:rPr>
        <w:t>Ferris Bueller's Day Off</w:t>
      </w:r>
      <w:r w:rsidRPr="00A96F15">
        <w:rPr>
          <w:rFonts w:ascii="Calibri" w:hAnsi="Calibri" w:cs="Calibri"/>
        </w:rPr>
        <w:t xml:space="preserve"> is a great film. It's about a guy who skips school. This is what every high school student wants to do. Skip school with your best friend and your girlfriend in a Ferrari. </w:t>
      </w:r>
      <w:r w:rsidRPr="00A96F15">
        <w:rPr>
          <w:rFonts w:ascii="Calibri" w:hAnsi="Calibri" w:cs="Calibri"/>
        </w:rPr>
        <w:lastRenderedPageBreak/>
        <w:t xml:space="preserve">Did you always want to do that and maybe never had the courage? I thought about it, but I didn't know anybody that had a Ferrari. It's a great film. It's all about being a slacker. </w:t>
      </w:r>
    </w:p>
    <w:p w14:paraId="73C7E0B5" w14:textId="77777777" w:rsidR="00A96F15" w:rsidRPr="00A96F15" w:rsidRDefault="00A96F15" w:rsidP="00A96F15">
      <w:pPr>
        <w:spacing w:line="276" w:lineRule="auto"/>
        <w:rPr>
          <w:rFonts w:ascii="Calibri" w:hAnsi="Calibri" w:cs="Calibri"/>
        </w:rPr>
      </w:pPr>
    </w:p>
    <w:p w14:paraId="56047B16"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Proverbs challenges us to not be lazy. The problem is we struggle with the love of ease. There is part of us that wants to do what's easy. Why would I want to do something that's hard? I want to do something that's pleasant. Sometimes following God's wisdom in your life is a challenge. Sometimes it's hard. Sometimes it's difficult to do what is right. Sometimes there's a cost that's involved. But we love what's easy, so sometimes it's easy to fall into negligence or to fail to give effort, to miss deadlines, to disregard responsibilities. </w:t>
      </w:r>
    </w:p>
    <w:p w14:paraId="04F2D43C" w14:textId="77777777" w:rsidR="00A96F15" w:rsidRPr="00A96F15" w:rsidRDefault="00A96F15" w:rsidP="00A96F15">
      <w:pPr>
        <w:spacing w:line="276" w:lineRule="auto"/>
        <w:rPr>
          <w:rFonts w:ascii="Calibri" w:hAnsi="Calibri" w:cs="Calibri"/>
        </w:rPr>
      </w:pPr>
    </w:p>
    <w:p w14:paraId="72C4C215" w14:textId="4AE948CA" w:rsidR="00A96F15" w:rsidRPr="00A96F15" w:rsidRDefault="00A96F15" w:rsidP="00A96F15">
      <w:pPr>
        <w:spacing w:line="276" w:lineRule="auto"/>
        <w:rPr>
          <w:rFonts w:ascii="Calibri" w:hAnsi="Calibri" w:cs="Calibri"/>
        </w:rPr>
      </w:pPr>
      <w:r w:rsidRPr="00A96F15">
        <w:rPr>
          <w:rFonts w:ascii="Calibri" w:hAnsi="Calibri" w:cs="Calibri"/>
        </w:rPr>
        <w:t xml:space="preserve">One of the values of Edge Church is excellence. We want to raise the bar. In our church culture, we want God to have the very best. That's why if you're on one of the serve teams, we want you to be here early. If you're teaching in the </w:t>
      </w:r>
      <w:proofErr w:type="gramStart"/>
      <w:r w:rsidRPr="00A96F15">
        <w:rPr>
          <w:rFonts w:ascii="Calibri" w:hAnsi="Calibri" w:cs="Calibri"/>
        </w:rPr>
        <w:t>kids</w:t>
      </w:r>
      <w:proofErr w:type="gramEnd"/>
      <w:r w:rsidRPr="00A96F15">
        <w:rPr>
          <w:rFonts w:ascii="Calibri" w:hAnsi="Calibri" w:cs="Calibri"/>
        </w:rPr>
        <w:t xml:space="preserve"> ministry or the youth ministry, we want you to learn your lesson. If you're playing in the band, we want you to know the notes. We want to give God what is our best. We don't want to be sloppy. We want to have a standard of excellence. We want God to have the very best. </w:t>
      </w:r>
    </w:p>
    <w:p w14:paraId="015699FE" w14:textId="77777777" w:rsidR="00A96F15" w:rsidRPr="00A96F15" w:rsidRDefault="00A96F15" w:rsidP="00A96F15">
      <w:pPr>
        <w:spacing w:line="276" w:lineRule="auto"/>
        <w:rPr>
          <w:rFonts w:ascii="Calibri" w:hAnsi="Calibri" w:cs="Calibri"/>
        </w:rPr>
      </w:pPr>
    </w:p>
    <w:p w14:paraId="725E4A36" w14:textId="77777777" w:rsidR="00A96F15" w:rsidRPr="00A96F15" w:rsidRDefault="00A96F15" w:rsidP="00A96F15">
      <w:pPr>
        <w:spacing w:line="276" w:lineRule="auto"/>
        <w:rPr>
          <w:rFonts w:ascii="Calibri" w:hAnsi="Calibri" w:cs="Calibri"/>
        </w:rPr>
      </w:pPr>
      <w:r w:rsidRPr="00A96F15">
        <w:rPr>
          <w:rFonts w:ascii="Calibri" w:hAnsi="Calibri" w:cs="Calibri"/>
        </w:rPr>
        <w:t>“The slacker says, ‘There’s a lion in the road—a lion in the public square!’ A door turns on its hinges, and a slacker, on his bed. The slacker buries his hand in the bowl; he is too weary to bring it to his mouth! In his own eyes, a slacker is wiser than seven who can answer sensibly” (Proverbs 26:13-16).</w:t>
      </w:r>
    </w:p>
    <w:p w14:paraId="2651E884" w14:textId="77777777" w:rsidR="00A96F15" w:rsidRPr="00A96F15" w:rsidRDefault="00A96F15" w:rsidP="00A96F15">
      <w:pPr>
        <w:spacing w:line="276" w:lineRule="auto"/>
        <w:rPr>
          <w:rFonts w:ascii="Calibri" w:hAnsi="Calibri" w:cs="Calibri"/>
        </w:rPr>
      </w:pPr>
    </w:p>
    <w:p w14:paraId="2F51C860" w14:textId="7D4B5392" w:rsidR="00A96F15" w:rsidRPr="00A96F15" w:rsidRDefault="00A96F15" w:rsidP="00A96F15">
      <w:pPr>
        <w:spacing w:line="276" w:lineRule="auto"/>
        <w:rPr>
          <w:rFonts w:ascii="Calibri" w:hAnsi="Calibri" w:cs="Calibri"/>
        </w:rPr>
      </w:pPr>
      <w:r w:rsidRPr="00A96F15">
        <w:rPr>
          <w:rFonts w:ascii="Calibri" w:hAnsi="Calibri" w:cs="Calibri"/>
        </w:rPr>
        <w:t>There’s a lot to unpack there. But I love verse 13. Look at it again. “There's a li</w:t>
      </w:r>
      <w:r w:rsidR="00136C25">
        <w:rPr>
          <w:rFonts w:ascii="Calibri" w:hAnsi="Calibri" w:cs="Calibri"/>
        </w:rPr>
        <w:t>on</w:t>
      </w:r>
      <w:r w:rsidRPr="00A96F15">
        <w:rPr>
          <w:rFonts w:ascii="Calibri" w:hAnsi="Calibri" w:cs="Calibri"/>
        </w:rPr>
        <w:t xml:space="preserve"> in the road, in the public square.” The slacker is making things up because he's lazy. He has a vivid imagination. “I really want to stay home and play 2K. There's a lion out there!” Somebody says, “No, that was a Siamese kitty.” “I think it was a lion.” He's got this vivid imagination. He's making things up so he can slack. “There was a little bit of precipitation on the road. I can't get to work.” “I came into contact with somebody who may have had coronavirus six months ago. I'm on quarantine.” There's a lion in the road. There's a lion in the public square. </w:t>
      </w:r>
    </w:p>
    <w:p w14:paraId="6F80DC18" w14:textId="77777777" w:rsidR="00A96F15" w:rsidRPr="00A96F15" w:rsidRDefault="00A96F15" w:rsidP="00A96F15">
      <w:pPr>
        <w:spacing w:line="276" w:lineRule="auto"/>
        <w:rPr>
          <w:rFonts w:ascii="Calibri" w:hAnsi="Calibri" w:cs="Calibri"/>
        </w:rPr>
      </w:pPr>
    </w:p>
    <w:p w14:paraId="3D888106"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Then he says, “The door turns on his hinges and a slacker, on his bed.” In other words, the slacker doesn't go anywhere. Just like a door on a hinge, it just swings </w:t>
      </w:r>
      <w:r w:rsidRPr="00A96F15">
        <w:rPr>
          <w:rFonts w:ascii="Calibri" w:hAnsi="Calibri" w:cs="Calibri"/>
          <w:i/>
          <w:iCs/>
        </w:rPr>
        <w:t>[Pastor moves his hand from left to right]</w:t>
      </w:r>
      <w:r w:rsidRPr="00A96F15">
        <w:rPr>
          <w:rFonts w:ascii="Calibri" w:hAnsi="Calibri" w:cs="Calibri"/>
        </w:rPr>
        <w:t xml:space="preserve">. So the slacker is in bed and turns this way </w:t>
      </w:r>
      <w:r w:rsidRPr="00A96F15">
        <w:rPr>
          <w:rFonts w:ascii="Calibri" w:hAnsi="Calibri" w:cs="Calibri"/>
          <w:i/>
          <w:iCs/>
        </w:rPr>
        <w:t>[Pastor turns his body to the left]</w:t>
      </w:r>
      <w:r w:rsidRPr="00A96F15">
        <w:rPr>
          <w:rFonts w:ascii="Calibri" w:hAnsi="Calibri" w:cs="Calibri"/>
        </w:rPr>
        <w:t xml:space="preserve">. Then the slacker is like, “I don't want to get up,” and then he turns over this way </w:t>
      </w:r>
      <w:r w:rsidRPr="00A96F15">
        <w:rPr>
          <w:rFonts w:ascii="Calibri" w:hAnsi="Calibri" w:cs="Calibri"/>
          <w:i/>
          <w:iCs/>
        </w:rPr>
        <w:t>[Pastor turns his body to the right]</w:t>
      </w:r>
      <w:r w:rsidRPr="00A96F15">
        <w:rPr>
          <w:rFonts w:ascii="Calibri" w:hAnsi="Calibri" w:cs="Calibri"/>
        </w:rPr>
        <w:t xml:space="preserve">. He just turns in his bed because he wants to sleep all the time. Sometimes sleep can be the enemy of productivity and godliness. </w:t>
      </w:r>
    </w:p>
    <w:p w14:paraId="38CAAA35" w14:textId="77777777" w:rsidR="00A96F15" w:rsidRPr="00A96F15" w:rsidRDefault="00A96F15" w:rsidP="00A96F15">
      <w:pPr>
        <w:spacing w:line="276" w:lineRule="auto"/>
        <w:rPr>
          <w:rFonts w:ascii="Calibri" w:hAnsi="Calibri" w:cs="Calibri"/>
        </w:rPr>
      </w:pPr>
    </w:p>
    <w:p w14:paraId="51F083BA" w14:textId="77777777" w:rsidR="00A96F15" w:rsidRPr="00A96F15" w:rsidRDefault="00A96F15" w:rsidP="00A96F15">
      <w:pPr>
        <w:spacing w:line="276" w:lineRule="auto"/>
        <w:rPr>
          <w:rFonts w:ascii="Calibri" w:hAnsi="Calibri" w:cs="Calibri"/>
        </w:rPr>
      </w:pPr>
      <w:r w:rsidRPr="00A96F15">
        <w:rPr>
          <w:rFonts w:ascii="Calibri" w:hAnsi="Calibri" w:cs="Calibri"/>
        </w:rPr>
        <w:lastRenderedPageBreak/>
        <w:t xml:space="preserve">“In his own eyes, a slacker is wiser than seven who can answer sensibly” (Proverbs 26:16). </w:t>
      </w:r>
    </w:p>
    <w:p w14:paraId="12FA538F" w14:textId="77777777" w:rsidR="00A96F15" w:rsidRPr="00A96F15" w:rsidRDefault="00A96F15" w:rsidP="00A96F15">
      <w:pPr>
        <w:spacing w:line="276" w:lineRule="auto"/>
        <w:rPr>
          <w:rFonts w:ascii="Calibri" w:hAnsi="Calibri" w:cs="Calibri"/>
        </w:rPr>
      </w:pPr>
    </w:p>
    <w:p w14:paraId="28645863"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You cannot reason with the slacker. Seven people are saying, “No, that's not right.” The slacker’s like, “I got my own ideas. I don't listen to anybody. I'm wiser than all you fools. I got it going on.” </w:t>
      </w:r>
    </w:p>
    <w:p w14:paraId="2C9F93B9" w14:textId="77777777" w:rsidR="00A96F15" w:rsidRPr="00A96F15" w:rsidRDefault="00A96F15" w:rsidP="00A96F15">
      <w:pPr>
        <w:spacing w:line="276" w:lineRule="auto"/>
        <w:rPr>
          <w:rFonts w:ascii="Calibri" w:hAnsi="Calibri" w:cs="Calibri"/>
        </w:rPr>
      </w:pPr>
    </w:p>
    <w:p w14:paraId="00F2FE2C" w14:textId="5B5F6B24" w:rsidR="00A96F15" w:rsidRPr="00A96F15" w:rsidRDefault="00A96F15" w:rsidP="00A96F15">
      <w:pPr>
        <w:spacing w:line="276" w:lineRule="auto"/>
        <w:rPr>
          <w:rFonts w:ascii="Calibri" w:hAnsi="Calibri" w:cs="Calibri"/>
        </w:rPr>
      </w:pPr>
      <w:r w:rsidRPr="00A96F15">
        <w:rPr>
          <w:rFonts w:ascii="Calibri" w:hAnsi="Calibri" w:cs="Calibri"/>
        </w:rPr>
        <w:t>But look at verse 15 again. “The slacker buries his hand in a bowl, and he's too weary to bring it to his mouth.” He can't finish what he</w:t>
      </w:r>
      <w:r w:rsidR="00FB0C31">
        <w:rPr>
          <w:rFonts w:ascii="Calibri" w:hAnsi="Calibri" w:cs="Calibri"/>
        </w:rPr>
        <w:t xml:space="preserve"> started</w:t>
      </w:r>
      <w:r w:rsidRPr="00A96F15">
        <w:rPr>
          <w:rFonts w:ascii="Calibri" w:hAnsi="Calibri" w:cs="Calibri"/>
        </w:rPr>
        <w:t xml:space="preserve">. Slackers start things. They can't finish them. That's why people go from diet to diet. Sometimes our time with God is like that. We start having that daily prayer time and reading scripture. We do that for a week, but then we get distracted. We get our hand in the bowl, but we can't pull what's in the bowl out and put it to our mouth because we have trouble finishing. We slack. </w:t>
      </w:r>
    </w:p>
    <w:p w14:paraId="050D88EC" w14:textId="77777777" w:rsidR="00A96F15" w:rsidRPr="00A96F15" w:rsidRDefault="00A96F15" w:rsidP="00A96F15">
      <w:pPr>
        <w:spacing w:line="276" w:lineRule="auto"/>
        <w:rPr>
          <w:rFonts w:ascii="Calibri" w:hAnsi="Calibri" w:cs="Calibri"/>
        </w:rPr>
      </w:pPr>
    </w:p>
    <w:p w14:paraId="734A7C48" w14:textId="77777777" w:rsidR="00A96F15" w:rsidRPr="00A96F15" w:rsidRDefault="00A96F15" w:rsidP="00A96F15">
      <w:pPr>
        <w:spacing w:line="276" w:lineRule="auto"/>
        <w:rPr>
          <w:rFonts w:ascii="Calibri" w:hAnsi="Calibri" w:cs="Calibri"/>
        </w:rPr>
      </w:pPr>
      <w:r w:rsidRPr="00A96F15">
        <w:rPr>
          <w:rFonts w:ascii="Calibri" w:hAnsi="Calibri" w:cs="Calibri"/>
        </w:rPr>
        <w:t>The sluggard doesn't finish what she starts. He has this vivid imagination. He doesn't listen to counsel, just on and on.</w:t>
      </w:r>
    </w:p>
    <w:p w14:paraId="0B8EC47D" w14:textId="77777777" w:rsidR="00A96F15" w:rsidRPr="00A96F15" w:rsidRDefault="00A96F15" w:rsidP="00A96F15">
      <w:pPr>
        <w:spacing w:line="276" w:lineRule="auto"/>
        <w:rPr>
          <w:rFonts w:ascii="Calibri" w:hAnsi="Calibri" w:cs="Calibri"/>
        </w:rPr>
      </w:pPr>
    </w:p>
    <w:p w14:paraId="7F149A0A"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It’s easy to be lazy. You know why? Because we can actually be busy and be lazy. Did you know that? Sometimes we look at our schedule and we're like, “I'm so busy.” You can fill your calendar up with 100,000 different things. Just because you are doing this </w:t>
      </w:r>
      <w:r w:rsidRPr="00A96F15">
        <w:rPr>
          <w:rFonts w:ascii="Calibri" w:hAnsi="Calibri" w:cs="Calibri"/>
          <w:i/>
          <w:iCs/>
        </w:rPr>
        <w:t>[Pastor runs in place]</w:t>
      </w:r>
      <w:r w:rsidRPr="00A96F15">
        <w:rPr>
          <w:rFonts w:ascii="Calibri" w:hAnsi="Calibri" w:cs="Calibri"/>
        </w:rPr>
        <w:t xml:space="preserve"> on the treadmill of life doesn't mean that you are being responsible or doing what God has purposed for you to do. You can be busy doing silly things. </w:t>
      </w:r>
    </w:p>
    <w:p w14:paraId="54667F65" w14:textId="77777777" w:rsidR="00A96F15" w:rsidRPr="00A96F15" w:rsidRDefault="00A96F15" w:rsidP="00A96F15">
      <w:pPr>
        <w:spacing w:line="276" w:lineRule="auto"/>
        <w:rPr>
          <w:rFonts w:ascii="Calibri" w:hAnsi="Calibri" w:cs="Calibri"/>
        </w:rPr>
      </w:pPr>
    </w:p>
    <w:p w14:paraId="7B323901"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Busybodies do what they like to do, rather than what they need to do. Maybe your boss says to you, “I need you to get these four things done.” You pick the one that you love to do and you focus on that. Even though you know you have responsibility over the other three things, because you're lazy, you just do the one thing that you enjoy. But what you need to do is the other three things. </w:t>
      </w:r>
    </w:p>
    <w:p w14:paraId="50C1CA1B" w14:textId="77777777" w:rsidR="00A96F15" w:rsidRPr="00A96F15" w:rsidRDefault="00A96F15" w:rsidP="00A96F15">
      <w:pPr>
        <w:spacing w:line="276" w:lineRule="auto"/>
        <w:rPr>
          <w:rFonts w:ascii="Calibri" w:hAnsi="Calibri" w:cs="Calibri"/>
        </w:rPr>
      </w:pPr>
    </w:p>
    <w:p w14:paraId="357359A2"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People who are wise don't do what they just enjoy doing. They do what they have to do. This is the sluggard. </w:t>
      </w:r>
    </w:p>
    <w:p w14:paraId="25425DF1" w14:textId="77777777" w:rsidR="00A96F15" w:rsidRPr="00A96F15" w:rsidRDefault="00A96F15" w:rsidP="00A96F15">
      <w:pPr>
        <w:spacing w:line="276" w:lineRule="auto"/>
        <w:rPr>
          <w:rFonts w:ascii="Calibri" w:hAnsi="Calibri" w:cs="Calibri"/>
        </w:rPr>
      </w:pPr>
    </w:p>
    <w:p w14:paraId="7E1AA1F7"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As a parent, it's easy to be a lazy parent because we're living in a time where our kids have more choices. There's more things that kids can get into today than I think any other time (that I'm aware of, at least). There's so many paths, so many deceptions, so many traps, so many lies that are out there. If you're a parent today, you have your hands full. It's hard sometimes to bring up some of the things that parents need to talk to kids about. It's easier to just let it go. “I'll just hope that somebody talks to my kids about (fill in the blank) and that they kind of </w:t>
      </w:r>
      <w:r w:rsidRPr="00A96F15">
        <w:rPr>
          <w:rFonts w:ascii="Calibri" w:hAnsi="Calibri" w:cs="Calibri"/>
        </w:rPr>
        <w:lastRenderedPageBreak/>
        <w:t xml:space="preserve">figure it out on the way because I don't want to have those hard talks. I don't want to talk about those issues that are uncomfortable and are unpleasant sometimes.” We can kind of abdicate the role of being a parent. Let's not be lazy parents. Let’s be diligent. </w:t>
      </w:r>
    </w:p>
    <w:p w14:paraId="5EC48281" w14:textId="77777777" w:rsidR="00A96F15" w:rsidRPr="00A96F15" w:rsidRDefault="00A96F15" w:rsidP="00A96F15">
      <w:pPr>
        <w:spacing w:line="276" w:lineRule="auto"/>
        <w:rPr>
          <w:rFonts w:ascii="Calibri" w:hAnsi="Calibri" w:cs="Calibri"/>
        </w:rPr>
      </w:pPr>
    </w:p>
    <w:p w14:paraId="33CF7FC8"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The remedy is we replace slacking with diligence and we live by a standard of excellence. </w:t>
      </w:r>
    </w:p>
    <w:p w14:paraId="3A65EB3B" w14:textId="77777777" w:rsidR="00A96F15" w:rsidRPr="00A96F15" w:rsidRDefault="00A96F15" w:rsidP="00A96F15">
      <w:pPr>
        <w:spacing w:line="276" w:lineRule="auto"/>
        <w:rPr>
          <w:rFonts w:ascii="Calibri" w:hAnsi="Calibri" w:cs="Calibri"/>
        </w:rPr>
      </w:pPr>
    </w:p>
    <w:p w14:paraId="72FE0C86" w14:textId="77777777" w:rsidR="00A96F15" w:rsidRPr="00A96F15" w:rsidRDefault="00A96F15" w:rsidP="00A96F15">
      <w:pPr>
        <w:spacing w:line="276" w:lineRule="auto"/>
        <w:rPr>
          <w:rFonts w:ascii="Calibri" w:hAnsi="Calibri" w:cs="Calibri"/>
        </w:rPr>
      </w:pPr>
      <w:r w:rsidRPr="00A96F15">
        <w:rPr>
          <w:rFonts w:ascii="Calibri" w:hAnsi="Calibri" w:cs="Calibri"/>
        </w:rPr>
        <w:t>“He gave himself for us to redeem us from all lawlessness and to cleanse for himself a people for his own possession, eager to do good works” (Titus 2:14).</w:t>
      </w:r>
    </w:p>
    <w:p w14:paraId="17336592" w14:textId="77777777" w:rsidR="00A96F15" w:rsidRPr="00A96F15" w:rsidRDefault="00A96F15" w:rsidP="00A96F15">
      <w:pPr>
        <w:spacing w:line="276" w:lineRule="auto"/>
        <w:rPr>
          <w:rFonts w:ascii="Calibri" w:hAnsi="Calibri" w:cs="Calibri"/>
        </w:rPr>
      </w:pPr>
    </w:p>
    <w:p w14:paraId="29CC534E"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When you're walking with God, you are eager to do good works. You don't have time to slack. When you walk with God, it brings a discipline. It brings a focus. It brings a passion. It brings a fire in your life. You're like, “God's got too many good works for me to do. I can't be sleeping in. I can't be lazy.” God created us for good works. </w:t>
      </w:r>
    </w:p>
    <w:p w14:paraId="1EA492D5" w14:textId="77777777" w:rsidR="00A96F15" w:rsidRPr="00A96F15" w:rsidRDefault="00A96F15" w:rsidP="00A96F15">
      <w:pPr>
        <w:spacing w:line="276" w:lineRule="auto"/>
        <w:rPr>
          <w:rFonts w:ascii="Calibri" w:hAnsi="Calibri" w:cs="Calibri"/>
        </w:rPr>
      </w:pPr>
    </w:p>
    <w:p w14:paraId="2AA1B166"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“We are God's workmanship. We were created for good work” (Ephesians 2:10). </w:t>
      </w:r>
    </w:p>
    <w:p w14:paraId="181F5C7D" w14:textId="77777777" w:rsidR="00A96F15" w:rsidRPr="00A96F15" w:rsidRDefault="00A96F15" w:rsidP="00A96F15">
      <w:pPr>
        <w:spacing w:line="276" w:lineRule="auto"/>
        <w:rPr>
          <w:rFonts w:ascii="Calibri" w:hAnsi="Calibri" w:cs="Calibri"/>
        </w:rPr>
      </w:pPr>
    </w:p>
    <w:p w14:paraId="062BF75D"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We don't have time to be slackers. </w:t>
      </w:r>
    </w:p>
    <w:p w14:paraId="5FBD56FE" w14:textId="77777777" w:rsidR="00A96F15" w:rsidRPr="00A96F15" w:rsidRDefault="00A96F15" w:rsidP="00A96F15">
      <w:pPr>
        <w:spacing w:line="276" w:lineRule="auto"/>
        <w:rPr>
          <w:rFonts w:ascii="Calibri" w:hAnsi="Calibri" w:cs="Calibri"/>
        </w:rPr>
      </w:pPr>
    </w:p>
    <w:p w14:paraId="7DBF2E8E"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I was reading this week that only 1% of people are extraordinarily gifted at something. 1%. Think about that. That's not very many, 1%. </w:t>
      </w:r>
    </w:p>
    <w:p w14:paraId="2A69E716" w14:textId="77777777" w:rsidR="00A96F15" w:rsidRPr="00A96F15" w:rsidRDefault="00A96F15" w:rsidP="00A96F15">
      <w:pPr>
        <w:spacing w:line="276" w:lineRule="auto"/>
        <w:rPr>
          <w:rFonts w:ascii="Calibri" w:hAnsi="Calibri" w:cs="Calibri"/>
        </w:rPr>
      </w:pPr>
    </w:p>
    <w:p w14:paraId="3BD3073E" w14:textId="6615F42C" w:rsidR="00A96F15" w:rsidRPr="00A96F15" w:rsidRDefault="00A96F15" w:rsidP="00A96F15">
      <w:pPr>
        <w:spacing w:line="276" w:lineRule="auto"/>
        <w:rPr>
          <w:rFonts w:ascii="Calibri" w:hAnsi="Calibri" w:cs="Calibri"/>
        </w:rPr>
      </w:pPr>
      <w:r w:rsidRPr="00A96F15">
        <w:rPr>
          <w:rFonts w:ascii="Calibri" w:hAnsi="Calibri" w:cs="Calibri"/>
        </w:rPr>
        <w:t xml:space="preserve">It reminded me, when I was a kid my parents were forcing me to take piano lessons. I was absolutely miserable as a musician. I remember sitting there on the piano bench, my back would hurt. I would constantly practice and my teacher would always tell me how much I didn't practice. I </w:t>
      </w:r>
      <w:proofErr w:type="gramStart"/>
      <w:r w:rsidRPr="00A96F15">
        <w:rPr>
          <w:rFonts w:ascii="Calibri" w:hAnsi="Calibri" w:cs="Calibri"/>
        </w:rPr>
        <w:t>actually did</w:t>
      </w:r>
      <w:proofErr w:type="gramEnd"/>
      <w:r w:rsidRPr="00A96F15">
        <w:rPr>
          <w:rFonts w:ascii="Calibri" w:hAnsi="Calibri" w:cs="Calibri"/>
        </w:rPr>
        <w:t xml:space="preserve"> practice, I was just really a bad musician, so it sounded like I didn't </w:t>
      </w:r>
      <w:r w:rsidR="00FB0C31">
        <w:rPr>
          <w:rFonts w:ascii="Calibri" w:hAnsi="Calibri" w:cs="Calibri"/>
        </w:rPr>
        <w:t>work hard</w:t>
      </w:r>
      <w:r w:rsidRPr="00A96F15">
        <w:rPr>
          <w:rFonts w:ascii="Calibri" w:hAnsi="Calibri" w:cs="Calibri"/>
        </w:rPr>
        <w:t xml:space="preserve">. My little brother, who was three years younger than me, never had a piano lesson, never read music, didn't know anything about the piano, would sit down and play the song that I was trying to play by ear. </w:t>
      </w:r>
      <w:r w:rsidR="00FB0C31">
        <w:rPr>
          <w:rFonts w:ascii="Calibri" w:hAnsi="Calibri" w:cs="Calibri"/>
        </w:rPr>
        <w:t xml:space="preserve">When he got </w:t>
      </w:r>
      <w:proofErr w:type="gramStart"/>
      <w:r w:rsidR="00FB0C31">
        <w:rPr>
          <w:rFonts w:ascii="Calibri" w:hAnsi="Calibri" w:cs="Calibri"/>
        </w:rPr>
        <w:t>older</w:t>
      </w:r>
      <w:proofErr w:type="gramEnd"/>
      <w:r w:rsidR="00FB0C31">
        <w:rPr>
          <w:rFonts w:ascii="Calibri" w:hAnsi="Calibri" w:cs="Calibri"/>
        </w:rPr>
        <w:t xml:space="preserve"> he started taking lessons </w:t>
      </w:r>
      <w:r w:rsidRPr="00A96F15">
        <w:rPr>
          <w:rFonts w:ascii="Calibri" w:hAnsi="Calibri" w:cs="Calibri"/>
        </w:rPr>
        <w:t>and the teacher would commend him for practicing (even though he never practiced) and would rebuke me for not practicing (even though I practiced all the time). What was the difference? He was gifted and I wasn't.</w:t>
      </w:r>
    </w:p>
    <w:p w14:paraId="29C99D9B" w14:textId="77777777" w:rsidR="00A96F15" w:rsidRPr="00A96F15" w:rsidRDefault="00A96F15" w:rsidP="00A96F15">
      <w:pPr>
        <w:spacing w:line="276" w:lineRule="auto"/>
        <w:rPr>
          <w:rFonts w:ascii="Calibri" w:hAnsi="Calibri" w:cs="Calibri"/>
        </w:rPr>
      </w:pPr>
    </w:p>
    <w:p w14:paraId="36B0131C"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But if only 1% of people are extraordinarily gifted in an area, that means 99% of us have to work hard. Not everything is going to be given to us. It's godly. It is a godly thing to be diligent. It's a godly thing to get your education. It's a godly thing to work hard. By the way, it feels good to work hard. Doesn't it? It's part of not being the sluggard. Proverbs commends it. Because we can be lazy and busy at the same time. </w:t>
      </w:r>
    </w:p>
    <w:p w14:paraId="1BD9DDCF" w14:textId="77777777" w:rsidR="00A96F15" w:rsidRPr="00A96F15" w:rsidRDefault="00A96F15" w:rsidP="00A96F15">
      <w:pPr>
        <w:spacing w:line="276" w:lineRule="auto"/>
        <w:rPr>
          <w:rFonts w:ascii="Calibri" w:hAnsi="Calibri" w:cs="Calibri"/>
        </w:rPr>
      </w:pPr>
    </w:p>
    <w:p w14:paraId="101F105D"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The slacker fool looks for the easiest way to get by. That's foolish living. I'm going to do the least. </w:t>
      </w:r>
    </w:p>
    <w:p w14:paraId="12C3822D" w14:textId="77777777" w:rsidR="00A96F15" w:rsidRPr="00A96F15" w:rsidRDefault="00A96F15" w:rsidP="00A96F15">
      <w:pPr>
        <w:spacing w:line="276" w:lineRule="auto"/>
        <w:rPr>
          <w:rFonts w:ascii="Calibri" w:hAnsi="Calibri" w:cs="Calibri"/>
        </w:rPr>
      </w:pPr>
    </w:p>
    <w:p w14:paraId="7165A946" w14:textId="77777777" w:rsidR="00A96F15" w:rsidRPr="00A96F15" w:rsidRDefault="00A96F15" w:rsidP="00A96F15">
      <w:pPr>
        <w:spacing w:line="276" w:lineRule="auto"/>
        <w:rPr>
          <w:rFonts w:ascii="Calibri" w:hAnsi="Calibri" w:cs="Calibri"/>
          <w:b/>
          <w:bCs/>
        </w:rPr>
      </w:pPr>
      <w:r w:rsidRPr="00A96F15">
        <w:rPr>
          <w:rFonts w:ascii="Calibri" w:hAnsi="Calibri" w:cs="Calibri"/>
          <w:b/>
          <w:bCs/>
        </w:rPr>
        <w:t>4. The gossip fool provokes people by their words.</w:t>
      </w:r>
    </w:p>
    <w:p w14:paraId="641BD3B8" w14:textId="77777777" w:rsidR="00A96F15" w:rsidRPr="00A96F15" w:rsidRDefault="00A96F15" w:rsidP="00A96F15">
      <w:pPr>
        <w:spacing w:line="276" w:lineRule="auto"/>
        <w:rPr>
          <w:rFonts w:ascii="Calibri" w:hAnsi="Calibri" w:cs="Calibri"/>
        </w:rPr>
      </w:pPr>
    </w:p>
    <w:p w14:paraId="1A962C43"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Rick Warren has a great quote. I heard him say a long time ago that “gossip is when you're not a part of the problem or the solution, but you're talking about it.” Gossip. </w:t>
      </w:r>
    </w:p>
    <w:p w14:paraId="0E2CC7D5" w14:textId="77777777" w:rsidR="00A96F15" w:rsidRPr="00A96F15" w:rsidRDefault="00A96F15" w:rsidP="00A96F15">
      <w:pPr>
        <w:spacing w:line="276" w:lineRule="auto"/>
        <w:rPr>
          <w:rFonts w:ascii="Calibri" w:hAnsi="Calibri" w:cs="Calibri"/>
        </w:rPr>
      </w:pPr>
    </w:p>
    <w:p w14:paraId="66FAE069"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“A person who is passing by and meddles in a quarrel that’s not his is like one who grabs a dog by the ears” (Proverbs 26:17). Another translation puts the word “stray dog” in there. I love that. </w:t>
      </w:r>
    </w:p>
    <w:p w14:paraId="41801887" w14:textId="77777777" w:rsidR="00A96F15" w:rsidRPr="00A96F15" w:rsidRDefault="00A96F15" w:rsidP="00A96F15">
      <w:pPr>
        <w:spacing w:line="276" w:lineRule="auto"/>
        <w:rPr>
          <w:rFonts w:ascii="Calibri" w:hAnsi="Calibri" w:cs="Calibri"/>
        </w:rPr>
      </w:pPr>
    </w:p>
    <w:p w14:paraId="6A39BA99" w14:textId="1118B32F" w:rsidR="00A96F15" w:rsidRPr="00A96F15" w:rsidRDefault="00A96F15" w:rsidP="00A96F15">
      <w:pPr>
        <w:spacing w:line="276" w:lineRule="auto"/>
        <w:rPr>
          <w:rFonts w:ascii="Calibri" w:hAnsi="Calibri" w:cs="Calibri"/>
        </w:rPr>
      </w:pPr>
      <w:r w:rsidRPr="00A96F15">
        <w:rPr>
          <w:rFonts w:ascii="Calibri" w:hAnsi="Calibri" w:cs="Calibri"/>
        </w:rPr>
        <w:t xml:space="preserve">Let me ask you a question, church. You guys look like smart people. If you go grab a stray dog’s ears and pull on them real hard, what's going to happen? You're going to probably get bitten. In other words, don't be provocative, Solomon writes. Don’t be a provocateur. Don't </w:t>
      </w:r>
      <w:r w:rsidR="00FB0C31">
        <w:rPr>
          <w:rFonts w:ascii="Calibri" w:hAnsi="Calibri" w:cs="Calibri"/>
        </w:rPr>
        <w:t xml:space="preserve">ignite </w:t>
      </w:r>
      <w:r w:rsidRPr="00A96F15">
        <w:rPr>
          <w:rFonts w:ascii="Calibri" w:hAnsi="Calibri" w:cs="Calibri"/>
        </w:rPr>
        <w:t xml:space="preserve">situations. When you gossip, you provoke. When you join into all the chitchat at the office, guess what? You're provoking. You're going to bring the devil out of people because they're provoked. When you gossip about people, you're yanking on their ears. It's going to be ugly. It's going to be nasty. Avoid being provocative. </w:t>
      </w:r>
    </w:p>
    <w:p w14:paraId="43B86B54" w14:textId="77777777" w:rsidR="00A96F15" w:rsidRPr="00A96F15" w:rsidRDefault="00A96F15" w:rsidP="00A96F15">
      <w:pPr>
        <w:spacing w:line="276" w:lineRule="auto"/>
        <w:rPr>
          <w:rFonts w:ascii="Calibri" w:hAnsi="Calibri" w:cs="Calibri"/>
        </w:rPr>
      </w:pPr>
    </w:p>
    <w:p w14:paraId="14FA5700" w14:textId="77777777" w:rsidR="00A96F15" w:rsidRPr="00A96F15" w:rsidRDefault="00A96F15" w:rsidP="00A96F15">
      <w:pPr>
        <w:spacing w:line="276" w:lineRule="auto"/>
        <w:rPr>
          <w:rFonts w:ascii="Calibri" w:hAnsi="Calibri" w:cs="Calibri"/>
        </w:rPr>
      </w:pPr>
      <w:r w:rsidRPr="00A96F15">
        <w:rPr>
          <w:rFonts w:ascii="Calibri" w:hAnsi="Calibri" w:cs="Calibri"/>
        </w:rPr>
        <w:t>“Like a madman who throws flaming darts and deadly arrows, so is the person who deceives his neighbor and says, ‘I was only joking!’ Without wood, fire goes out; without a gossip, conflict dies down. As charcoal for embers and wood for fire, so is a quarrelsome person for kindling strife” (Proverbs 26:18-21).</w:t>
      </w:r>
    </w:p>
    <w:p w14:paraId="62E85A8A" w14:textId="77777777" w:rsidR="00A96F15" w:rsidRPr="00A96F15" w:rsidRDefault="00A96F15" w:rsidP="00A96F15">
      <w:pPr>
        <w:spacing w:line="276" w:lineRule="auto"/>
        <w:rPr>
          <w:rFonts w:ascii="Calibri" w:hAnsi="Calibri" w:cs="Calibri"/>
        </w:rPr>
      </w:pPr>
    </w:p>
    <w:p w14:paraId="06E63B2D"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When we gossip, what are we doing? We're taking wood and we're putting it on the fire. Every time we chime in, every time we add our two cents, every time, “Well, tell me more. Come on. Oh, you're leaving this job? Tell me all the reasons why you hate our boss.” Let me just take another log and put it on the fire. Let me take a propane tank and set it on the fire. The flames rage on and on. </w:t>
      </w:r>
    </w:p>
    <w:p w14:paraId="4978D50F" w14:textId="77777777" w:rsidR="00A96F15" w:rsidRPr="00A96F15" w:rsidRDefault="00A96F15" w:rsidP="00A96F15">
      <w:pPr>
        <w:spacing w:line="276" w:lineRule="auto"/>
        <w:rPr>
          <w:rFonts w:ascii="Calibri" w:hAnsi="Calibri" w:cs="Calibri"/>
        </w:rPr>
      </w:pPr>
    </w:p>
    <w:p w14:paraId="3B9284A1" w14:textId="77777777" w:rsidR="00A96F15" w:rsidRPr="00A96F15" w:rsidRDefault="00A96F15" w:rsidP="00A96F15">
      <w:pPr>
        <w:spacing w:line="276" w:lineRule="auto"/>
        <w:rPr>
          <w:rFonts w:ascii="Calibri" w:hAnsi="Calibri" w:cs="Calibri"/>
        </w:rPr>
      </w:pPr>
      <w:r w:rsidRPr="00A96F15">
        <w:rPr>
          <w:rFonts w:ascii="Calibri" w:hAnsi="Calibri" w:cs="Calibri"/>
        </w:rPr>
        <w:t>Do you see the wisdom here? Without wood, fire goes out. Without a gossip, conflict dies down. When gossip comes up and we refuse to participate in it, guess what happens? The fire goes out. If you have a campfire and you don't put enough logs or sticks on the fire, what eventually happens? It goes out. What if the next time somebody came to you all excited to gossip, you just walked away? Instead of asking ten questions. “</w:t>
      </w:r>
      <w:proofErr w:type="gramStart"/>
      <w:r w:rsidRPr="00A96F15">
        <w:rPr>
          <w:rFonts w:ascii="Calibri" w:hAnsi="Calibri" w:cs="Calibri"/>
        </w:rPr>
        <w:t>Tell</w:t>
      </w:r>
      <w:proofErr w:type="gramEnd"/>
      <w:r w:rsidRPr="00A96F15">
        <w:rPr>
          <w:rFonts w:ascii="Calibri" w:hAnsi="Calibri" w:cs="Calibri"/>
        </w:rPr>
        <w:t xml:space="preserve"> me. Why do you feel that </w:t>
      </w:r>
      <w:r w:rsidRPr="00A96F15">
        <w:rPr>
          <w:rFonts w:ascii="Calibri" w:hAnsi="Calibri" w:cs="Calibri"/>
        </w:rPr>
        <w:lastRenderedPageBreak/>
        <w:t xml:space="preserve">way? I felt that way too. Let's talk about that. Tell me all your feelings.” Logs on the fire. That's foolishness. </w:t>
      </w:r>
    </w:p>
    <w:p w14:paraId="7EF6E8B4" w14:textId="77777777" w:rsidR="00A96F15" w:rsidRPr="00A96F15" w:rsidRDefault="00A96F15" w:rsidP="00A96F15">
      <w:pPr>
        <w:spacing w:line="276" w:lineRule="auto"/>
        <w:rPr>
          <w:rFonts w:ascii="Calibri" w:hAnsi="Calibri" w:cs="Calibri"/>
        </w:rPr>
      </w:pPr>
    </w:p>
    <w:p w14:paraId="614A47E3"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Don't be a fool. Be wise. Be a person of wisdom. “I don't want to participate in that.” The next time somebody comes up wanting to tell me something, I'm just going to say, “I don't want to participate in that. I don't want to hear about it. I don't want to be a part of it.” Then you know what? It begins to spray the flames with a fire extinguisher when people say, “I'm not going to play, I'm not going to participate in that.” </w:t>
      </w:r>
    </w:p>
    <w:p w14:paraId="79B4AB19" w14:textId="77777777" w:rsidR="00A96F15" w:rsidRPr="00A96F15" w:rsidRDefault="00A96F15" w:rsidP="00A96F15">
      <w:pPr>
        <w:spacing w:line="276" w:lineRule="auto"/>
        <w:rPr>
          <w:rFonts w:ascii="Calibri" w:hAnsi="Calibri" w:cs="Calibri"/>
        </w:rPr>
      </w:pPr>
    </w:p>
    <w:p w14:paraId="2314E3E8"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Gossip makes bad things worse. Gossip is the art of confessing other people's sins. Sometimes we dress it up like in Christian terms like, “I need you to pray for her.” Does that sound spiritual? “Let me tell you the ten reasons why you should pray for her.” That's a fool. Who are we fooling? When you refuse to talk about it, it dies down. </w:t>
      </w:r>
    </w:p>
    <w:p w14:paraId="7377FEA4" w14:textId="77777777" w:rsidR="00A96F15" w:rsidRPr="00A96F15" w:rsidRDefault="00A96F15" w:rsidP="00A96F15">
      <w:pPr>
        <w:spacing w:line="276" w:lineRule="auto"/>
        <w:rPr>
          <w:rFonts w:ascii="Calibri" w:hAnsi="Calibri" w:cs="Calibri"/>
        </w:rPr>
      </w:pPr>
    </w:p>
    <w:p w14:paraId="5D70BEBB" w14:textId="77777777" w:rsidR="00A96F15" w:rsidRPr="00A96F15" w:rsidRDefault="00A96F15" w:rsidP="00A96F15">
      <w:pPr>
        <w:spacing w:line="276" w:lineRule="auto"/>
        <w:rPr>
          <w:rFonts w:ascii="Calibri" w:hAnsi="Calibri" w:cs="Calibri"/>
        </w:rPr>
      </w:pPr>
      <w:r w:rsidRPr="00A96F15">
        <w:rPr>
          <w:rFonts w:ascii="Calibri" w:hAnsi="Calibri" w:cs="Calibri"/>
        </w:rPr>
        <w:t>“A gossip’s words are like choice food that goes down to one’s innermost being” (Proverbs 26:24).</w:t>
      </w:r>
    </w:p>
    <w:p w14:paraId="4951EE2A" w14:textId="77777777" w:rsidR="00A96F15" w:rsidRPr="00A96F15" w:rsidRDefault="00A96F15" w:rsidP="00A96F15">
      <w:pPr>
        <w:spacing w:line="276" w:lineRule="auto"/>
        <w:rPr>
          <w:rFonts w:ascii="Calibri" w:hAnsi="Calibri" w:cs="Calibri"/>
        </w:rPr>
      </w:pPr>
    </w:p>
    <w:p w14:paraId="672AA01D"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The other day I had some cedar plank salmon. You know it's a good meal when you wake up the next day and you are thinking about what you ate the day before. Is that a good meal? I'm gluten free, so a lot of my food doesn't taste very good. We have a little saying in our household – “It tastes too good to be gluten free.” That's what we say. But there is this one restaurant where they have a chocolate dome and they put some vegan ice cream with it. It is actually tasty. It actually tastes wonderful. All of </w:t>
      </w:r>
      <w:proofErr w:type="gramStart"/>
      <w:r w:rsidRPr="00A96F15">
        <w:rPr>
          <w:rFonts w:ascii="Calibri" w:hAnsi="Calibri" w:cs="Calibri"/>
        </w:rPr>
        <w:t>you</w:t>
      </w:r>
      <w:proofErr w:type="gramEnd"/>
      <w:r w:rsidRPr="00A96F15">
        <w:rPr>
          <w:rFonts w:ascii="Calibri" w:hAnsi="Calibri" w:cs="Calibri"/>
        </w:rPr>
        <w:t xml:space="preserve"> gluten-filled people would love it. Sometimes I fantasize about eating really good food. I desire it. </w:t>
      </w:r>
    </w:p>
    <w:p w14:paraId="694D7716" w14:textId="77777777" w:rsidR="00A96F15" w:rsidRPr="00A96F15" w:rsidRDefault="00A96F15" w:rsidP="00A96F15">
      <w:pPr>
        <w:spacing w:line="276" w:lineRule="auto"/>
        <w:rPr>
          <w:rFonts w:ascii="Calibri" w:hAnsi="Calibri" w:cs="Calibri"/>
        </w:rPr>
      </w:pPr>
    </w:p>
    <w:p w14:paraId="5BDE7F2D"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Solomon says that “gossips words are like choice food that goes down into one's innermost being.” Sometimes we crave and we desire gossip, just like we desire a good meal. It reveals something that is in our heart. It’s addictive. </w:t>
      </w:r>
    </w:p>
    <w:p w14:paraId="01C1C8AE" w14:textId="77777777" w:rsidR="00A96F15" w:rsidRPr="00A96F15" w:rsidRDefault="00A96F15" w:rsidP="00A96F15">
      <w:pPr>
        <w:spacing w:line="276" w:lineRule="auto"/>
        <w:rPr>
          <w:rFonts w:ascii="Calibri" w:hAnsi="Calibri" w:cs="Calibri"/>
        </w:rPr>
      </w:pPr>
    </w:p>
    <w:p w14:paraId="023C5AD6" w14:textId="77777777" w:rsidR="00A96F15" w:rsidRPr="00A96F15" w:rsidRDefault="00A96F15" w:rsidP="00A96F15">
      <w:pPr>
        <w:spacing w:line="276" w:lineRule="auto"/>
        <w:rPr>
          <w:rFonts w:ascii="Calibri" w:hAnsi="Calibri" w:cs="Calibri"/>
        </w:rPr>
      </w:pPr>
      <w:r w:rsidRPr="00A96F15">
        <w:rPr>
          <w:rFonts w:ascii="Calibri" w:hAnsi="Calibri" w:cs="Calibri"/>
        </w:rPr>
        <w:t>“Smooth lips with an evil heart are like glaze on an earthen vessel” (Probers 26:22).</w:t>
      </w:r>
    </w:p>
    <w:p w14:paraId="607569E2" w14:textId="77777777" w:rsidR="00A96F15" w:rsidRPr="00A96F15" w:rsidRDefault="00A96F15" w:rsidP="00A96F15">
      <w:pPr>
        <w:spacing w:line="276" w:lineRule="auto"/>
        <w:rPr>
          <w:rFonts w:ascii="Calibri" w:hAnsi="Calibri" w:cs="Calibri"/>
        </w:rPr>
      </w:pPr>
    </w:p>
    <w:p w14:paraId="136BDF09"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A glaze is something that covers something up. When I gossip, sometimes I can sound spiritual, I can sound like I really care, but really what I'm doing is I'm just trying to get the scoop. I'm putting logs on the fire. Scripture says that's a fool. Don't do it. Don't crave it. Don't desire it like choice foods. Run from it. </w:t>
      </w:r>
    </w:p>
    <w:p w14:paraId="2C582999" w14:textId="77777777" w:rsidR="00A96F15" w:rsidRPr="00A96F15" w:rsidRDefault="00A96F15" w:rsidP="00A96F15">
      <w:pPr>
        <w:spacing w:line="276" w:lineRule="auto"/>
        <w:rPr>
          <w:rFonts w:ascii="Calibri" w:hAnsi="Calibri" w:cs="Calibri"/>
        </w:rPr>
      </w:pPr>
    </w:p>
    <w:p w14:paraId="4D409771" w14:textId="77777777" w:rsidR="00A96F15" w:rsidRPr="00A96F15" w:rsidRDefault="00A96F15" w:rsidP="00A96F15">
      <w:pPr>
        <w:spacing w:line="276" w:lineRule="auto"/>
        <w:rPr>
          <w:rFonts w:ascii="Calibri" w:hAnsi="Calibri" w:cs="Calibri"/>
        </w:rPr>
      </w:pPr>
      <w:r w:rsidRPr="00A96F15">
        <w:rPr>
          <w:rFonts w:ascii="Calibri" w:hAnsi="Calibri" w:cs="Calibri"/>
        </w:rPr>
        <w:lastRenderedPageBreak/>
        <w:t>“A hateful person disguises himself with his speech and harbors deceit within. When he speaks graciously, don’t believe him, for there are seven detestable things in his heart. Though his hatred is concealed by deception, his evil will be revealed in the assembly. The one who digs a pit will fall into it” (Proverbs 26:24-28).</w:t>
      </w:r>
    </w:p>
    <w:p w14:paraId="41FEA11E" w14:textId="77777777" w:rsidR="00A96F15" w:rsidRPr="00A96F15" w:rsidRDefault="00A96F15" w:rsidP="00A96F15">
      <w:pPr>
        <w:spacing w:line="276" w:lineRule="auto"/>
        <w:rPr>
          <w:rFonts w:ascii="Calibri" w:hAnsi="Calibri" w:cs="Calibri"/>
        </w:rPr>
      </w:pPr>
    </w:p>
    <w:p w14:paraId="6077D849"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When you're a fool, you dig a pit by the things you say, by the things you do. Eventually you're going to fall into the pit that you dug for yourself. </w:t>
      </w:r>
    </w:p>
    <w:p w14:paraId="70B140EF" w14:textId="77777777" w:rsidR="00A96F15" w:rsidRPr="00A96F15" w:rsidRDefault="00A96F15" w:rsidP="00A96F15">
      <w:pPr>
        <w:spacing w:line="276" w:lineRule="auto"/>
        <w:rPr>
          <w:rFonts w:ascii="Calibri" w:hAnsi="Calibri" w:cs="Calibri"/>
        </w:rPr>
      </w:pPr>
    </w:p>
    <w:p w14:paraId="5B14F78D"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“A lying tongue hates those it crushes, and a flattering mouth causes ruin” (Proverbs 26:28). </w:t>
      </w:r>
    </w:p>
    <w:p w14:paraId="4E69B743" w14:textId="77777777" w:rsidR="00A96F15" w:rsidRPr="00A96F15" w:rsidRDefault="00A96F15" w:rsidP="00A96F15">
      <w:pPr>
        <w:spacing w:line="276" w:lineRule="auto"/>
        <w:rPr>
          <w:rFonts w:ascii="Calibri" w:hAnsi="Calibri" w:cs="Calibri"/>
        </w:rPr>
      </w:pPr>
    </w:p>
    <w:p w14:paraId="48A8536A"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We need a great remedy, don't we? </w:t>
      </w:r>
    </w:p>
    <w:p w14:paraId="7C94EDAF" w14:textId="77777777" w:rsidR="00A96F15" w:rsidRPr="00A96F15" w:rsidRDefault="00A96F15" w:rsidP="00A96F15">
      <w:pPr>
        <w:spacing w:line="276" w:lineRule="auto"/>
        <w:rPr>
          <w:rFonts w:ascii="Calibri" w:hAnsi="Calibri" w:cs="Calibri"/>
        </w:rPr>
      </w:pPr>
    </w:p>
    <w:p w14:paraId="786F4D27" w14:textId="77777777" w:rsidR="00A96F15" w:rsidRPr="00A96F15" w:rsidRDefault="00A96F15" w:rsidP="00A96F15">
      <w:pPr>
        <w:spacing w:line="276" w:lineRule="auto"/>
        <w:rPr>
          <w:rFonts w:ascii="Calibri" w:hAnsi="Calibri" w:cs="Calibri"/>
        </w:rPr>
      </w:pPr>
      <w:r w:rsidRPr="00A96F15">
        <w:rPr>
          <w:rFonts w:ascii="Calibri" w:hAnsi="Calibri" w:cs="Calibri"/>
        </w:rPr>
        <w:t>Jesus talked about gossip:</w:t>
      </w:r>
    </w:p>
    <w:p w14:paraId="60EFD7AA" w14:textId="77777777" w:rsidR="00A96F15" w:rsidRPr="00A96F15" w:rsidRDefault="00A96F15" w:rsidP="00A96F15">
      <w:pPr>
        <w:spacing w:line="276" w:lineRule="auto"/>
        <w:rPr>
          <w:rFonts w:ascii="Calibri" w:hAnsi="Calibri" w:cs="Calibri"/>
        </w:rPr>
      </w:pPr>
    </w:p>
    <w:p w14:paraId="6C317065"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“Out of the overflow of the heart, the mouth speaks” (Matthew 12:34). </w:t>
      </w:r>
    </w:p>
    <w:p w14:paraId="3FB1B227" w14:textId="77777777" w:rsidR="00A96F15" w:rsidRPr="00A96F15" w:rsidRDefault="00A96F15" w:rsidP="00A96F15">
      <w:pPr>
        <w:spacing w:line="276" w:lineRule="auto"/>
        <w:rPr>
          <w:rFonts w:ascii="Calibri" w:hAnsi="Calibri" w:cs="Calibri"/>
        </w:rPr>
      </w:pPr>
    </w:p>
    <w:p w14:paraId="1F0C4588"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In other words, when I lie, when I brag, when I gossip, it reveals something that's not right in here </w:t>
      </w:r>
      <w:r w:rsidRPr="00A96F15">
        <w:rPr>
          <w:rFonts w:ascii="Calibri" w:hAnsi="Calibri" w:cs="Calibri"/>
          <w:i/>
          <w:iCs/>
        </w:rPr>
        <w:t>[Pastor points to his heart].</w:t>
      </w:r>
      <w:r w:rsidRPr="00A96F15">
        <w:rPr>
          <w:rFonts w:ascii="Calibri" w:hAnsi="Calibri" w:cs="Calibri"/>
        </w:rPr>
        <w:t xml:space="preserve"> We tend to think it's just a problem of the mouth. It's a problem of the heart. So when we go down the path of gossip and slander, we have to ask ourselves the question – What's not right in my heart? Is it insecurity? Is it jealousy? Is it frustration? Is it anger? What is it? I don't want to live by that. </w:t>
      </w:r>
    </w:p>
    <w:p w14:paraId="34D43132" w14:textId="77777777" w:rsidR="00A96F15" w:rsidRPr="00A96F15" w:rsidRDefault="00A96F15" w:rsidP="00A96F15">
      <w:pPr>
        <w:spacing w:line="276" w:lineRule="auto"/>
        <w:rPr>
          <w:rFonts w:ascii="Calibri" w:hAnsi="Calibri" w:cs="Calibri"/>
        </w:rPr>
      </w:pPr>
    </w:p>
    <w:p w14:paraId="4B702D3F"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The great news for us today is this: Jesus is the wisdom of God. </w:t>
      </w:r>
    </w:p>
    <w:p w14:paraId="29849AD0" w14:textId="77777777" w:rsidR="00A96F15" w:rsidRPr="00A96F15" w:rsidRDefault="00A96F15" w:rsidP="00A96F15">
      <w:pPr>
        <w:spacing w:line="276" w:lineRule="auto"/>
        <w:rPr>
          <w:rFonts w:ascii="Calibri" w:hAnsi="Calibri" w:cs="Calibri"/>
        </w:rPr>
      </w:pPr>
    </w:p>
    <w:p w14:paraId="5F33D7A1" w14:textId="77777777" w:rsidR="00A96F15" w:rsidRPr="00A96F15" w:rsidRDefault="00A96F15" w:rsidP="00A96F15">
      <w:pPr>
        <w:spacing w:line="276" w:lineRule="auto"/>
        <w:rPr>
          <w:rFonts w:ascii="Calibri" w:hAnsi="Calibri" w:cs="Calibri"/>
        </w:rPr>
      </w:pPr>
      <w:r w:rsidRPr="00A96F15">
        <w:rPr>
          <w:rFonts w:ascii="Calibri" w:hAnsi="Calibri" w:cs="Calibri"/>
        </w:rPr>
        <w:t>“For the message of the cross is foolishness to those who are perishing, but to us who are being saved it is the power of God” (1 Corinthians 1:18).</w:t>
      </w:r>
    </w:p>
    <w:p w14:paraId="62E432EC" w14:textId="77777777" w:rsidR="00A96F15" w:rsidRPr="00A96F15" w:rsidRDefault="00A96F15" w:rsidP="00A96F15">
      <w:pPr>
        <w:spacing w:line="276" w:lineRule="auto"/>
        <w:rPr>
          <w:rFonts w:ascii="Calibri" w:hAnsi="Calibri" w:cs="Calibri"/>
        </w:rPr>
      </w:pPr>
    </w:p>
    <w:p w14:paraId="6782761A" w14:textId="77777777" w:rsidR="00A96F15" w:rsidRPr="00A96F15" w:rsidRDefault="00A96F15" w:rsidP="00A96F15">
      <w:pPr>
        <w:spacing w:line="276" w:lineRule="auto"/>
        <w:rPr>
          <w:rFonts w:ascii="Calibri" w:hAnsi="Calibri" w:cs="Calibri"/>
        </w:rPr>
      </w:pPr>
      <w:r w:rsidRPr="00A96F15">
        <w:rPr>
          <w:rFonts w:ascii="Calibri" w:hAnsi="Calibri" w:cs="Calibri"/>
        </w:rPr>
        <w:t xml:space="preserve">The wisest message that was ever given to the world is Jesus Christ. It's that God sent His Son, Jesus, to die on a cross to rise from the grave on the third day. That is the wisdom of God, and that God would change our hearts, and that He would change our mouths, and that He would change our minds by the power of the gospel. That is the wisdom of God. We don't have to live as a rebel, as an egomaniac, as a slacker, and as a gossip because we have the power of Jesus that is within us. We can choose today to walk in wisdom and to walk away from folly. </w:t>
      </w:r>
    </w:p>
    <w:p w14:paraId="730E9FD0" w14:textId="2E4F75D8" w:rsidR="00A96F15" w:rsidRPr="005D6090" w:rsidRDefault="00A96F15" w:rsidP="00A96F15">
      <w:pPr>
        <w:spacing w:line="276" w:lineRule="auto"/>
        <w:rPr>
          <w:rFonts w:ascii="Calibri" w:hAnsi="Calibri" w:cs="Calibri"/>
          <w:sz w:val="28"/>
          <w:szCs w:val="28"/>
        </w:rPr>
      </w:pPr>
      <w:r w:rsidRPr="00A96F15">
        <w:rPr>
          <w:rFonts w:ascii="Calibri" w:hAnsi="Calibri" w:cs="Calibri"/>
        </w:rPr>
        <w:br w:type="page"/>
      </w:r>
      <w:r w:rsidRPr="005D6090">
        <w:rPr>
          <w:rFonts w:ascii="Calibri" w:hAnsi="Calibri" w:cs="Calibri"/>
          <w:b/>
          <w:bCs/>
          <w:sz w:val="28"/>
          <w:szCs w:val="28"/>
          <w:u w:val="single"/>
        </w:rPr>
        <w:lastRenderedPageBreak/>
        <w:t>OUTLINE</w:t>
      </w:r>
    </w:p>
    <w:p w14:paraId="1315DA76" w14:textId="77777777" w:rsidR="00A96F15" w:rsidRPr="00A96F15" w:rsidRDefault="00A96F15" w:rsidP="00A96F15">
      <w:pPr>
        <w:spacing w:line="276" w:lineRule="auto"/>
        <w:rPr>
          <w:rFonts w:ascii="Calibri" w:hAnsi="Calibri" w:cs="Calibri"/>
        </w:rPr>
      </w:pPr>
    </w:p>
    <w:p w14:paraId="486AA9EC" w14:textId="77777777" w:rsidR="00A96F15" w:rsidRPr="00A96F15" w:rsidRDefault="00A96F15" w:rsidP="00A96F15">
      <w:pPr>
        <w:spacing w:line="276" w:lineRule="auto"/>
        <w:rPr>
          <w:rFonts w:ascii="Calibri" w:hAnsi="Calibri" w:cs="Calibri"/>
        </w:rPr>
      </w:pPr>
      <w:r w:rsidRPr="00A96F15">
        <w:rPr>
          <w:rFonts w:ascii="Calibri" w:hAnsi="Calibri" w:cs="Calibri"/>
        </w:rPr>
        <w:t>Like snow in summer and rain at harvest, honor is inappropriate for a fool. Proverbs 26:1 (CSB)</w:t>
      </w:r>
    </w:p>
    <w:p w14:paraId="3F05A065" w14:textId="77777777" w:rsidR="00A96F15" w:rsidRPr="00A96F15" w:rsidRDefault="00A96F15" w:rsidP="00A96F15">
      <w:pPr>
        <w:spacing w:line="276" w:lineRule="auto"/>
        <w:rPr>
          <w:rFonts w:ascii="Calibri" w:hAnsi="Calibri" w:cs="Calibri"/>
        </w:rPr>
      </w:pPr>
    </w:p>
    <w:p w14:paraId="55E71E7A" w14:textId="65088C58" w:rsidR="00A96F15" w:rsidRPr="00A96F15" w:rsidRDefault="00A96F15" w:rsidP="00A96F15">
      <w:pPr>
        <w:spacing w:line="276" w:lineRule="auto"/>
        <w:rPr>
          <w:rFonts w:ascii="Calibri" w:hAnsi="Calibri" w:cs="Calibri"/>
          <w:b/>
          <w:bCs/>
        </w:rPr>
      </w:pPr>
      <w:r w:rsidRPr="00A96F15">
        <w:rPr>
          <w:rFonts w:ascii="Calibri" w:hAnsi="Calibri" w:cs="Calibri"/>
          <w:b/>
          <w:bCs/>
        </w:rPr>
        <w:t>1. The Rebel Fool Resists Following Authority</w:t>
      </w:r>
      <w:r w:rsidR="006F513D">
        <w:rPr>
          <w:rFonts w:ascii="Calibri" w:hAnsi="Calibri" w:cs="Calibri"/>
          <w:b/>
          <w:bCs/>
        </w:rPr>
        <w:t>.</w:t>
      </w:r>
    </w:p>
    <w:p w14:paraId="1E891BB8" w14:textId="77777777" w:rsidR="00A96F15" w:rsidRPr="00A96F15" w:rsidRDefault="00A96F15" w:rsidP="00A96F15">
      <w:pPr>
        <w:spacing w:line="276" w:lineRule="auto"/>
        <w:rPr>
          <w:rFonts w:ascii="Calibri" w:hAnsi="Calibri" w:cs="Calibri"/>
        </w:rPr>
      </w:pPr>
    </w:p>
    <w:p w14:paraId="0CF91CD1" w14:textId="77777777" w:rsidR="00A96F15" w:rsidRPr="00A96F15" w:rsidRDefault="00A96F15" w:rsidP="00A96F15">
      <w:pPr>
        <w:spacing w:line="276" w:lineRule="auto"/>
        <w:rPr>
          <w:rFonts w:ascii="Calibri" w:hAnsi="Calibri" w:cs="Calibri"/>
        </w:rPr>
      </w:pPr>
      <w:r w:rsidRPr="00A96F15">
        <w:rPr>
          <w:rFonts w:ascii="Calibri" w:hAnsi="Calibri" w:cs="Calibri"/>
        </w:rPr>
        <w:t>A whip for the horse, a bridle for the donkey, and a rod for the backs of fools. Proverbs 26:3 (CSB)</w:t>
      </w:r>
    </w:p>
    <w:p w14:paraId="4BD32F87" w14:textId="77777777" w:rsidR="00A96F15" w:rsidRPr="00A96F15" w:rsidRDefault="00A96F15" w:rsidP="00A96F15">
      <w:pPr>
        <w:spacing w:line="276" w:lineRule="auto"/>
        <w:rPr>
          <w:rFonts w:ascii="Calibri" w:hAnsi="Calibri" w:cs="Calibri"/>
        </w:rPr>
      </w:pPr>
    </w:p>
    <w:p w14:paraId="7FD33152" w14:textId="298E7621" w:rsidR="00A96F15" w:rsidRPr="00A96F15" w:rsidRDefault="00A96F15" w:rsidP="00A96F15">
      <w:pPr>
        <w:spacing w:line="276" w:lineRule="auto"/>
        <w:rPr>
          <w:rFonts w:ascii="Calibri" w:hAnsi="Calibri" w:cs="Calibri"/>
        </w:rPr>
      </w:pPr>
      <w:r w:rsidRPr="00A96F15">
        <w:rPr>
          <w:rFonts w:ascii="Calibri" w:hAnsi="Calibri" w:cs="Calibri"/>
        </w:rPr>
        <w:t>Don’t answer a fool according to his foolishness, or you’ll be like him yourself. Answer a fool according to his foolishness, or he’ll become wise in his own eyes. Proverbs 26:4-5 (CSB)</w:t>
      </w:r>
    </w:p>
    <w:p w14:paraId="64180A7A" w14:textId="77777777" w:rsidR="00A96F15" w:rsidRPr="00A96F15" w:rsidRDefault="00A96F15" w:rsidP="00A96F15">
      <w:pPr>
        <w:spacing w:line="276" w:lineRule="auto"/>
        <w:rPr>
          <w:rFonts w:ascii="Calibri" w:hAnsi="Calibri" w:cs="Calibri"/>
        </w:rPr>
      </w:pPr>
    </w:p>
    <w:p w14:paraId="0956D58C" w14:textId="77777777" w:rsidR="00A96F15" w:rsidRPr="00A96F15" w:rsidRDefault="00A96F15" w:rsidP="00A96F15">
      <w:pPr>
        <w:spacing w:line="276" w:lineRule="auto"/>
        <w:rPr>
          <w:rFonts w:ascii="Calibri" w:hAnsi="Calibri" w:cs="Calibri"/>
        </w:rPr>
      </w:pPr>
      <w:r w:rsidRPr="00A96F15">
        <w:rPr>
          <w:rFonts w:ascii="Calibri" w:hAnsi="Calibri" w:cs="Calibri"/>
        </w:rPr>
        <w:t>The one who sends a message by a fool’s hand cuts off his own feet and drinks violence. Proverbs 26:6 (CSB)</w:t>
      </w:r>
    </w:p>
    <w:p w14:paraId="634B0C90" w14:textId="77777777" w:rsidR="00A96F15" w:rsidRPr="00A96F15" w:rsidRDefault="00A96F15" w:rsidP="00A96F15">
      <w:pPr>
        <w:spacing w:line="276" w:lineRule="auto"/>
        <w:rPr>
          <w:rFonts w:ascii="Calibri" w:hAnsi="Calibri" w:cs="Calibri"/>
        </w:rPr>
      </w:pPr>
    </w:p>
    <w:p w14:paraId="512DCCB3" w14:textId="77777777" w:rsidR="00A96F15" w:rsidRPr="00A96F15" w:rsidRDefault="00A96F15" w:rsidP="00A96F15">
      <w:pPr>
        <w:spacing w:line="276" w:lineRule="auto"/>
        <w:rPr>
          <w:rFonts w:ascii="Calibri" w:hAnsi="Calibri" w:cs="Calibri"/>
        </w:rPr>
      </w:pPr>
      <w:r w:rsidRPr="00A96F15">
        <w:rPr>
          <w:rFonts w:ascii="Calibri" w:hAnsi="Calibri" w:cs="Calibri"/>
        </w:rPr>
        <w:t>As a dog returns to its vomit, so also a fool repeats his foolishness. Proverbs 26:11 (CSB)</w:t>
      </w:r>
    </w:p>
    <w:p w14:paraId="6512C771" w14:textId="77777777" w:rsidR="00A96F15" w:rsidRPr="00A96F15" w:rsidRDefault="00A96F15" w:rsidP="00A96F15">
      <w:pPr>
        <w:spacing w:line="276" w:lineRule="auto"/>
        <w:rPr>
          <w:rFonts w:ascii="Calibri" w:hAnsi="Calibri" w:cs="Calibri"/>
        </w:rPr>
      </w:pPr>
    </w:p>
    <w:p w14:paraId="1C7A20C8" w14:textId="13FCF6BF" w:rsidR="00A96F15" w:rsidRPr="00A96F15" w:rsidRDefault="00A96F15" w:rsidP="00A96F15">
      <w:pPr>
        <w:spacing w:line="276" w:lineRule="auto"/>
        <w:rPr>
          <w:rFonts w:ascii="Calibri" w:hAnsi="Calibri" w:cs="Calibri"/>
          <w:b/>
          <w:bCs/>
        </w:rPr>
      </w:pPr>
      <w:r w:rsidRPr="00A96F15">
        <w:rPr>
          <w:rFonts w:ascii="Calibri" w:hAnsi="Calibri" w:cs="Calibri"/>
          <w:b/>
          <w:bCs/>
        </w:rPr>
        <w:t>2. The Egomaniac Fool Values Their Ideas More Than God’s</w:t>
      </w:r>
      <w:r w:rsidR="006F513D">
        <w:rPr>
          <w:rFonts w:ascii="Calibri" w:hAnsi="Calibri" w:cs="Calibri"/>
          <w:b/>
          <w:bCs/>
        </w:rPr>
        <w:t>.</w:t>
      </w:r>
    </w:p>
    <w:p w14:paraId="14484D42" w14:textId="77777777" w:rsidR="00A96F15" w:rsidRPr="00A96F15" w:rsidRDefault="00A96F15" w:rsidP="00A96F15">
      <w:pPr>
        <w:spacing w:line="276" w:lineRule="auto"/>
        <w:rPr>
          <w:rFonts w:ascii="Calibri" w:hAnsi="Calibri" w:cs="Calibri"/>
        </w:rPr>
      </w:pPr>
    </w:p>
    <w:p w14:paraId="34C8A416" w14:textId="77777777" w:rsidR="00A96F15" w:rsidRPr="00A96F15" w:rsidRDefault="00A96F15" w:rsidP="00A96F15">
      <w:pPr>
        <w:spacing w:line="276" w:lineRule="auto"/>
        <w:rPr>
          <w:rFonts w:ascii="Calibri" w:hAnsi="Calibri" w:cs="Calibri"/>
        </w:rPr>
      </w:pPr>
      <w:r w:rsidRPr="00A96F15">
        <w:rPr>
          <w:rFonts w:ascii="Calibri" w:hAnsi="Calibri" w:cs="Calibri"/>
        </w:rPr>
        <w:t>Do you see a person who is wise in his own eyes? There is more hope for a fool than for him. Proverbs 26:12 (CSB)</w:t>
      </w:r>
    </w:p>
    <w:p w14:paraId="104BA1EF" w14:textId="77777777" w:rsidR="00A96F15" w:rsidRPr="00A96F15" w:rsidRDefault="00A96F15" w:rsidP="00A96F15">
      <w:pPr>
        <w:spacing w:line="276" w:lineRule="auto"/>
        <w:rPr>
          <w:rFonts w:ascii="Calibri" w:hAnsi="Calibri" w:cs="Calibri"/>
        </w:rPr>
      </w:pPr>
    </w:p>
    <w:p w14:paraId="408FFB4E" w14:textId="6A92AAA4" w:rsidR="00A96F15" w:rsidRPr="00A96F15" w:rsidRDefault="00A96F15" w:rsidP="00A96F15">
      <w:pPr>
        <w:spacing w:line="276" w:lineRule="auto"/>
        <w:rPr>
          <w:rFonts w:ascii="Calibri" w:hAnsi="Calibri" w:cs="Calibri"/>
          <w:b/>
          <w:bCs/>
        </w:rPr>
      </w:pPr>
      <w:r w:rsidRPr="00A96F15">
        <w:rPr>
          <w:rFonts w:ascii="Calibri" w:hAnsi="Calibri" w:cs="Calibri"/>
          <w:b/>
          <w:bCs/>
        </w:rPr>
        <w:t>3. The Slacker Fool Looks for the Easiest Way to Get by</w:t>
      </w:r>
      <w:r w:rsidR="006F513D">
        <w:rPr>
          <w:rFonts w:ascii="Calibri" w:hAnsi="Calibri" w:cs="Calibri"/>
          <w:b/>
          <w:bCs/>
        </w:rPr>
        <w:t>.</w:t>
      </w:r>
    </w:p>
    <w:p w14:paraId="6EA8C2FD" w14:textId="77777777" w:rsidR="00A96F15" w:rsidRPr="00A96F15" w:rsidRDefault="00A96F15" w:rsidP="00A96F15">
      <w:pPr>
        <w:spacing w:line="276" w:lineRule="auto"/>
        <w:rPr>
          <w:rFonts w:ascii="Calibri" w:hAnsi="Calibri" w:cs="Calibri"/>
        </w:rPr>
      </w:pPr>
    </w:p>
    <w:p w14:paraId="5B4D5414" w14:textId="03C79DAB" w:rsidR="00A96F15" w:rsidRPr="00A96F15" w:rsidRDefault="00A96F15" w:rsidP="00A96F15">
      <w:pPr>
        <w:spacing w:line="276" w:lineRule="auto"/>
        <w:rPr>
          <w:rFonts w:ascii="Calibri" w:hAnsi="Calibri" w:cs="Calibri"/>
        </w:rPr>
      </w:pPr>
      <w:r w:rsidRPr="00A96F15">
        <w:rPr>
          <w:rFonts w:ascii="Calibri" w:hAnsi="Calibri" w:cs="Calibri"/>
        </w:rPr>
        <w:t>The slacker says, “There’s a lion in the road—a lion in the public square!” A door turns on its hinges, and a slacker, on his bed. The slacker buries his hand in the bowl; he is too weary to bring it to his mouth!</w:t>
      </w:r>
      <w:r w:rsidR="004B0EBA">
        <w:rPr>
          <w:rFonts w:ascii="Calibri" w:hAnsi="Calibri" w:cs="Calibri"/>
        </w:rPr>
        <w:t xml:space="preserve"> </w:t>
      </w:r>
      <w:r w:rsidRPr="00A96F15">
        <w:rPr>
          <w:rFonts w:ascii="Calibri" w:hAnsi="Calibri" w:cs="Calibri"/>
        </w:rPr>
        <w:t>In his own eyes, a slacker is wiser than seven who can answer sensibly. Proverbs 26:13-16 (CSB)</w:t>
      </w:r>
    </w:p>
    <w:p w14:paraId="409F59F5" w14:textId="77777777" w:rsidR="00A96F15" w:rsidRPr="00A96F15" w:rsidRDefault="00A96F15" w:rsidP="00A96F15">
      <w:pPr>
        <w:spacing w:line="276" w:lineRule="auto"/>
        <w:rPr>
          <w:rFonts w:ascii="Calibri" w:hAnsi="Calibri" w:cs="Calibri"/>
        </w:rPr>
      </w:pPr>
    </w:p>
    <w:p w14:paraId="3C4AEBEA" w14:textId="77777777" w:rsidR="00A96F15" w:rsidRPr="00A96F15" w:rsidRDefault="00A96F15" w:rsidP="00A96F15">
      <w:pPr>
        <w:spacing w:line="276" w:lineRule="auto"/>
        <w:rPr>
          <w:rFonts w:ascii="Calibri" w:hAnsi="Calibri" w:cs="Calibri"/>
        </w:rPr>
      </w:pPr>
      <w:r w:rsidRPr="00A96F15">
        <w:rPr>
          <w:rFonts w:ascii="Calibri" w:hAnsi="Calibri" w:cs="Calibri"/>
        </w:rPr>
        <w:t>The slacker does not plow during planting season; at harvest time he looks, and there is nothing. Proverbs 20:4 (CSB)</w:t>
      </w:r>
    </w:p>
    <w:p w14:paraId="214936AB" w14:textId="77777777" w:rsidR="00A96F15" w:rsidRPr="00A96F15" w:rsidRDefault="00A96F15" w:rsidP="00A96F15">
      <w:pPr>
        <w:spacing w:line="276" w:lineRule="auto"/>
        <w:rPr>
          <w:rFonts w:ascii="Calibri" w:hAnsi="Calibri" w:cs="Calibri"/>
        </w:rPr>
      </w:pPr>
    </w:p>
    <w:p w14:paraId="10C2FC9D" w14:textId="77777777" w:rsidR="00A96F15" w:rsidRPr="00A96F15" w:rsidRDefault="00A96F15" w:rsidP="00A96F15">
      <w:pPr>
        <w:spacing w:line="276" w:lineRule="auto"/>
        <w:rPr>
          <w:rFonts w:ascii="Calibri" w:hAnsi="Calibri" w:cs="Calibri"/>
        </w:rPr>
      </w:pPr>
      <w:r w:rsidRPr="00A96F15">
        <w:rPr>
          <w:rFonts w:ascii="Calibri" w:hAnsi="Calibri" w:cs="Calibri"/>
        </w:rPr>
        <w:t>He gave himself for us to redeem us from all lawlessness and to cleanse for himself a people for his own possession, eager to do good works. Titus 2:14 (CSB)</w:t>
      </w:r>
    </w:p>
    <w:p w14:paraId="2361D93F" w14:textId="77777777" w:rsidR="00A96F15" w:rsidRPr="00A96F15" w:rsidRDefault="00A96F15" w:rsidP="00A96F15">
      <w:pPr>
        <w:spacing w:line="276" w:lineRule="auto"/>
        <w:rPr>
          <w:rFonts w:ascii="Calibri" w:hAnsi="Calibri" w:cs="Calibri"/>
        </w:rPr>
      </w:pPr>
    </w:p>
    <w:p w14:paraId="7BD800ED" w14:textId="17A94AB2" w:rsidR="00A96F15" w:rsidRPr="00A96F15" w:rsidRDefault="00A96F15" w:rsidP="00A96F15">
      <w:pPr>
        <w:spacing w:line="276" w:lineRule="auto"/>
        <w:rPr>
          <w:rFonts w:ascii="Calibri" w:hAnsi="Calibri" w:cs="Calibri"/>
          <w:b/>
          <w:bCs/>
        </w:rPr>
      </w:pPr>
      <w:r w:rsidRPr="00A96F15">
        <w:rPr>
          <w:rFonts w:ascii="Calibri" w:hAnsi="Calibri" w:cs="Calibri"/>
          <w:b/>
          <w:bCs/>
        </w:rPr>
        <w:t>4. The Gossip Fool Provokes People by Their Words</w:t>
      </w:r>
      <w:r w:rsidR="006F513D">
        <w:rPr>
          <w:rFonts w:ascii="Calibri" w:hAnsi="Calibri" w:cs="Calibri"/>
          <w:b/>
          <w:bCs/>
        </w:rPr>
        <w:t>.</w:t>
      </w:r>
    </w:p>
    <w:p w14:paraId="28A88966" w14:textId="77777777" w:rsidR="00A96F15" w:rsidRPr="00A96F15" w:rsidRDefault="00A96F15" w:rsidP="00A96F15">
      <w:pPr>
        <w:spacing w:line="276" w:lineRule="auto"/>
        <w:rPr>
          <w:rFonts w:ascii="Calibri" w:hAnsi="Calibri" w:cs="Calibri"/>
        </w:rPr>
      </w:pPr>
    </w:p>
    <w:p w14:paraId="64ABC6EC" w14:textId="77777777" w:rsidR="00A96F15" w:rsidRPr="00A96F15" w:rsidRDefault="00A96F15" w:rsidP="00A96F15">
      <w:pPr>
        <w:spacing w:line="276" w:lineRule="auto"/>
        <w:rPr>
          <w:rFonts w:ascii="Calibri" w:hAnsi="Calibri" w:cs="Calibri"/>
        </w:rPr>
      </w:pPr>
      <w:r w:rsidRPr="00A96F15">
        <w:rPr>
          <w:rFonts w:ascii="Calibri" w:hAnsi="Calibri" w:cs="Calibri"/>
        </w:rPr>
        <w:lastRenderedPageBreak/>
        <w:t>A person who is passing by and meddles in a quarrel that’s not his is like one who grabs a dog by the ears. Proverbs 26:17 (CSB)</w:t>
      </w:r>
    </w:p>
    <w:p w14:paraId="2CFB46C5" w14:textId="77777777" w:rsidR="00A96F15" w:rsidRPr="00A96F15" w:rsidRDefault="00A96F15" w:rsidP="00A96F15">
      <w:pPr>
        <w:spacing w:line="276" w:lineRule="auto"/>
        <w:rPr>
          <w:rFonts w:ascii="Calibri" w:hAnsi="Calibri" w:cs="Calibri"/>
        </w:rPr>
      </w:pPr>
    </w:p>
    <w:p w14:paraId="3ED6B0C9" w14:textId="164B7C1D" w:rsidR="00A96F15" w:rsidRPr="00A96F15" w:rsidRDefault="00A96F15" w:rsidP="00A96F15">
      <w:pPr>
        <w:spacing w:line="276" w:lineRule="auto"/>
        <w:rPr>
          <w:rFonts w:ascii="Calibri" w:hAnsi="Calibri" w:cs="Calibri"/>
        </w:rPr>
      </w:pPr>
      <w:r w:rsidRPr="00A96F15">
        <w:rPr>
          <w:rFonts w:ascii="Calibri" w:hAnsi="Calibri" w:cs="Calibri"/>
        </w:rPr>
        <w:t>Like a madman who throws flaming darts and deadly arrows, so is the person who deceives his neighbor and says, “I was only joking!” Without wood, fire goes out; without a gossip, conflict dies down.  As charcoal for embers and wood for fire, so is a quarrelsome person for kindling strife. Proverbs 26:18-21 (CSB)</w:t>
      </w:r>
    </w:p>
    <w:p w14:paraId="4D48D1DB" w14:textId="77777777" w:rsidR="00A96F15" w:rsidRPr="00A96F15" w:rsidRDefault="00A96F15" w:rsidP="00A96F15">
      <w:pPr>
        <w:spacing w:line="276" w:lineRule="auto"/>
        <w:rPr>
          <w:rFonts w:ascii="Calibri" w:hAnsi="Calibri" w:cs="Calibri"/>
        </w:rPr>
      </w:pPr>
    </w:p>
    <w:p w14:paraId="7DA7994B" w14:textId="77777777" w:rsidR="00A96F15" w:rsidRPr="00A96F15" w:rsidRDefault="00A96F15" w:rsidP="00A96F15">
      <w:pPr>
        <w:spacing w:line="276" w:lineRule="auto"/>
        <w:rPr>
          <w:rFonts w:ascii="Calibri" w:hAnsi="Calibri" w:cs="Calibri"/>
        </w:rPr>
      </w:pPr>
      <w:r w:rsidRPr="00A96F15">
        <w:rPr>
          <w:rFonts w:ascii="Calibri" w:hAnsi="Calibri" w:cs="Calibri"/>
        </w:rPr>
        <w:t>A gossip’s words are like choice food that goes down to one’s innermost being. Smooth lips with an evil heart are like glaze on an earthen vessel. A hateful person disguises himself with his speech and harbors deceit within. When he speaks graciously, don’t believe him, for there are seven detestable things in his heart. Though his hatred is concealed by deception, his evil will be revealed in the assembly. The one who digs a pit will fall into it, and whoever rolls a stone—it will come back on him. A lying tongue hates those it crushes, and a flattering mouth causes ruin. Proverbs 26:24-28 (CSB)</w:t>
      </w:r>
    </w:p>
    <w:p w14:paraId="21B0D12D" w14:textId="77777777" w:rsidR="00A96F15" w:rsidRPr="00A96F15" w:rsidRDefault="00A96F15" w:rsidP="00A96F15">
      <w:pPr>
        <w:spacing w:line="276" w:lineRule="auto"/>
        <w:rPr>
          <w:rFonts w:ascii="Calibri" w:hAnsi="Calibri" w:cs="Calibri"/>
        </w:rPr>
      </w:pPr>
    </w:p>
    <w:p w14:paraId="175579CD" w14:textId="77777777" w:rsidR="00A96F15" w:rsidRPr="00A96F15" w:rsidRDefault="00A96F15" w:rsidP="00A96F15">
      <w:pPr>
        <w:spacing w:line="276" w:lineRule="auto"/>
        <w:rPr>
          <w:rFonts w:ascii="Calibri" w:hAnsi="Calibri" w:cs="Calibri"/>
        </w:rPr>
      </w:pPr>
      <w:r w:rsidRPr="00A96F15">
        <w:rPr>
          <w:rFonts w:ascii="Calibri" w:hAnsi="Calibri" w:cs="Calibri"/>
        </w:rPr>
        <w:t>Brood of vipers! How can you speak good things when you are evil? For the mouth speaks from the overflow of the heart. Matthew 12:34 (CSB)</w:t>
      </w:r>
    </w:p>
    <w:p w14:paraId="452E67C4" w14:textId="77777777" w:rsidR="00A96F15" w:rsidRPr="00A96F15" w:rsidRDefault="00A96F15" w:rsidP="00A96F15">
      <w:pPr>
        <w:spacing w:line="276" w:lineRule="auto"/>
        <w:rPr>
          <w:rFonts w:ascii="Calibri" w:hAnsi="Calibri" w:cs="Calibri"/>
        </w:rPr>
      </w:pPr>
    </w:p>
    <w:p w14:paraId="204FB02F" w14:textId="77777777" w:rsidR="00A96F15" w:rsidRPr="00A96F15" w:rsidRDefault="00A96F15" w:rsidP="00A96F15">
      <w:pPr>
        <w:spacing w:line="276" w:lineRule="auto"/>
        <w:rPr>
          <w:rFonts w:ascii="Calibri" w:hAnsi="Calibri" w:cs="Calibri"/>
        </w:rPr>
      </w:pPr>
      <w:r w:rsidRPr="00A96F15">
        <w:rPr>
          <w:rFonts w:ascii="Calibri" w:hAnsi="Calibri" w:cs="Calibri"/>
        </w:rPr>
        <w:t>For the message of the cross is foolishness to those who are perishing, but to us who are being saved it is the power of God. 1 Corinthians 1:18 (CSB)</w:t>
      </w:r>
    </w:p>
    <w:p w14:paraId="12E548F9"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1287D" w14:textId="77777777" w:rsidR="00FB0D9E" w:rsidRDefault="00FB0D9E">
      <w:r>
        <w:separator/>
      </w:r>
    </w:p>
  </w:endnote>
  <w:endnote w:type="continuationSeparator" w:id="0">
    <w:p w14:paraId="32147042" w14:textId="77777777" w:rsidR="00FB0D9E" w:rsidRDefault="00FB0D9E">
      <w:r>
        <w:continuationSeparator/>
      </w:r>
    </w:p>
  </w:endnote>
  <w:endnote w:type="continuationNotice" w:id="1">
    <w:p w14:paraId="49DFCC1E" w14:textId="77777777" w:rsidR="00FB0D9E" w:rsidRDefault="00FB0D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7C566" w14:textId="77777777" w:rsidR="007C1C77" w:rsidRDefault="007C1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5ADD6E09" w:rsidR="000D064C" w:rsidRPr="00E001F4" w:rsidRDefault="005E7A87" w:rsidP="00E001F4">
    <w:pPr>
      <w:pStyle w:val="Footer"/>
      <w:jc w:val="right"/>
      <w:rPr>
        <w:rFonts w:ascii="Calibri" w:hAnsi="Calibri"/>
      </w:rPr>
    </w:pPr>
    <w:r>
      <w:tab/>
    </w:r>
    <w:r w:rsidR="00F37FD7">
      <w:rPr>
        <w:rFonts w:ascii="Calibri" w:hAnsi="Calibri"/>
        <w:b/>
        <w:bCs/>
      </w:rPr>
      <w:t>Schooled</w:t>
    </w:r>
    <w:r w:rsidR="000D064C" w:rsidRPr="00E001F4">
      <w:rPr>
        <w:rFonts w:ascii="Calibri" w:hAnsi="Calibri"/>
        <w:b/>
        <w:bCs/>
      </w:rPr>
      <w:t>—</w:t>
    </w:r>
    <w:r w:rsidR="00A96F15">
      <w:rPr>
        <w:rFonts w:ascii="Calibri" w:hAnsi="Calibri"/>
        <w:b/>
        <w:bCs/>
      </w:rPr>
      <w:t xml:space="preserve">Who </w:t>
    </w:r>
    <w:proofErr w:type="spellStart"/>
    <w:r w:rsidR="00A96F15">
      <w:rPr>
        <w:rFonts w:ascii="Calibri" w:hAnsi="Calibri"/>
        <w:b/>
        <w:bCs/>
      </w:rPr>
      <w:t>Ya</w:t>
    </w:r>
    <w:proofErr w:type="spellEnd"/>
    <w:r w:rsidR="00A96F15">
      <w:rPr>
        <w:rFonts w:ascii="Calibri" w:hAnsi="Calibri"/>
        <w:b/>
        <w:bCs/>
      </w:rPr>
      <w:t xml:space="preserve"> </w:t>
    </w:r>
    <w:proofErr w:type="spellStart"/>
    <w:r w:rsidR="00A96F15">
      <w:rPr>
        <w:rFonts w:ascii="Calibri" w:hAnsi="Calibri"/>
        <w:b/>
        <w:bCs/>
      </w:rPr>
      <w:t>Foolin</w:t>
    </w:r>
    <w:proofErr w:type="spellEnd"/>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C27CB" w14:textId="77777777" w:rsidR="007C1C77" w:rsidRDefault="007C1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8D81B" w14:textId="77777777" w:rsidR="00FB0D9E" w:rsidRDefault="00FB0D9E">
      <w:r>
        <w:separator/>
      </w:r>
    </w:p>
  </w:footnote>
  <w:footnote w:type="continuationSeparator" w:id="0">
    <w:p w14:paraId="63DF1224" w14:textId="77777777" w:rsidR="00FB0D9E" w:rsidRDefault="00FB0D9E">
      <w:r>
        <w:continuationSeparator/>
      </w:r>
    </w:p>
  </w:footnote>
  <w:footnote w:type="continuationNotice" w:id="1">
    <w:p w14:paraId="30B2972E" w14:textId="77777777" w:rsidR="00FB0D9E" w:rsidRDefault="00FB0D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82D3E"/>
    <w:rsid w:val="0008638E"/>
    <w:rsid w:val="00095757"/>
    <w:rsid w:val="000966E0"/>
    <w:rsid w:val="000A14EA"/>
    <w:rsid w:val="000A7888"/>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36C25"/>
    <w:rsid w:val="00144288"/>
    <w:rsid w:val="001461B1"/>
    <w:rsid w:val="001822A0"/>
    <w:rsid w:val="00185CA0"/>
    <w:rsid w:val="001903F1"/>
    <w:rsid w:val="001A15E6"/>
    <w:rsid w:val="001A2F4C"/>
    <w:rsid w:val="001A4038"/>
    <w:rsid w:val="001C6DAF"/>
    <w:rsid w:val="001E3993"/>
    <w:rsid w:val="001F2E97"/>
    <w:rsid w:val="001F736C"/>
    <w:rsid w:val="002252B6"/>
    <w:rsid w:val="002255D9"/>
    <w:rsid w:val="00236AB3"/>
    <w:rsid w:val="00255946"/>
    <w:rsid w:val="00274BB9"/>
    <w:rsid w:val="0028034F"/>
    <w:rsid w:val="00285843"/>
    <w:rsid w:val="00290511"/>
    <w:rsid w:val="002A27F0"/>
    <w:rsid w:val="002B7D3B"/>
    <w:rsid w:val="002B7DA4"/>
    <w:rsid w:val="002D3E02"/>
    <w:rsid w:val="002D6FF3"/>
    <w:rsid w:val="002E1AD4"/>
    <w:rsid w:val="002F3A62"/>
    <w:rsid w:val="002F6231"/>
    <w:rsid w:val="00313F0F"/>
    <w:rsid w:val="00327235"/>
    <w:rsid w:val="003351DD"/>
    <w:rsid w:val="003360D2"/>
    <w:rsid w:val="0034188B"/>
    <w:rsid w:val="00346C31"/>
    <w:rsid w:val="003749C4"/>
    <w:rsid w:val="00386B56"/>
    <w:rsid w:val="00394E73"/>
    <w:rsid w:val="00397EA2"/>
    <w:rsid w:val="003D2E36"/>
    <w:rsid w:val="003E0C7C"/>
    <w:rsid w:val="003E3313"/>
    <w:rsid w:val="003E6080"/>
    <w:rsid w:val="003F23DC"/>
    <w:rsid w:val="003F6203"/>
    <w:rsid w:val="003F6FC6"/>
    <w:rsid w:val="00403663"/>
    <w:rsid w:val="00404A59"/>
    <w:rsid w:val="0042042A"/>
    <w:rsid w:val="00427806"/>
    <w:rsid w:val="00436846"/>
    <w:rsid w:val="00440449"/>
    <w:rsid w:val="00442464"/>
    <w:rsid w:val="00447886"/>
    <w:rsid w:val="004511A1"/>
    <w:rsid w:val="004816A2"/>
    <w:rsid w:val="004A349B"/>
    <w:rsid w:val="004A73C5"/>
    <w:rsid w:val="004B0EBA"/>
    <w:rsid w:val="004B25B5"/>
    <w:rsid w:val="004C3050"/>
    <w:rsid w:val="004C5E5A"/>
    <w:rsid w:val="004D1C32"/>
    <w:rsid w:val="004E7372"/>
    <w:rsid w:val="00504A84"/>
    <w:rsid w:val="005135BB"/>
    <w:rsid w:val="00514E43"/>
    <w:rsid w:val="005250E7"/>
    <w:rsid w:val="00554E4A"/>
    <w:rsid w:val="00582FFE"/>
    <w:rsid w:val="00585F84"/>
    <w:rsid w:val="005922EB"/>
    <w:rsid w:val="005B2103"/>
    <w:rsid w:val="005B43AA"/>
    <w:rsid w:val="005B5A7B"/>
    <w:rsid w:val="005D45B6"/>
    <w:rsid w:val="005D6090"/>
    <w:rsid w:val="005E1B8C"/>
    <w:rsid w:val="005E3D64"/>
    <w:rsid w:val="005E7A87"/>
    <w:rsid w:val="0062720A"/>
    <w:rsid w:val="00631CBE"/>
    <w:rsid w:val="006652C7"/>
    <w:rsid w:val="006666D7"/>
    <w:rsid w:val="00676E96"/>
    <w:rsid w:val="006A24A7"/>
    <w:rsid w:val="006A6FCB"/>
    <w:rsid w:val="006B7862"/>
    <w:rsid w:val="006C4559"/>
    <w:rsid w:val="006D24DF"/>
    <w:rsid w:val="006D3136"/>
    <w:rsid w:val="006D3F80"/>
    <w:rsid w:val="006D5364"/>
    <w:rsid w:val="006E4F39"/>
    <w:rsid w:val="006E77E6"/>
    <w:rsid w:val="006F513D"/>
    <w:rsid w:val="00702914"/>
    <w:rsid w:val="007630E7"/>
    <w:rsid w:val="00791189"/>
    <w:rsid w:val="007960BA"/>
    <w:rsid w:val="007A6325"/>
    <w:rsid w:val="007C1C77"/>
    <w:rsid w:val="007C5C95"/>
    <w:rsid w:val="007E1319"/>
    <w:rsid w:val="007F5E3F"/>
    <w:rsid w:val="008073BF"/>
    <w:rsid w:val="008356BD"/>
    <w:rsid w:val="0084063F"/>
    <w:rsid w:val="00866B7A"/>
    <w:rsid w:val="00870C4A"/>
    <w:rsid w:val="00872B1A"/>
    <w:rsid w:val="00890144"/>
    <w:rsid w:val="00894E92"/>
    <w:rsid w:val="00895E2E"/>
    <w:rsid w:val="008A02BA"/>
    <w:rsid w:val="008B653B"/>
    <w:rsid w:val="008C653F"/>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83591"/>
    <w:rsid w:val="00A96F15"/>
    <w:rsid w:val="00AB12C5"/>
    <w:rsid w:val="00AC1B83"/>
    <w:rsid w:val="00AF468A"/>
    <w:rsid w:val="00B03B8B"/>
    <w:rsid w:val="00B10327"/>
    <w:rsid w:val="00B158DB"/>
    <w:rsid w:val="00B3092B"/>
    <w:rsid w:val="00B40364"/>
    <w:rsid w:val="00B428E1"/>
    <w:rsid w:val="00B56A4D"/>
    <w:rsid w:val="00B604D0"/>
    <w:rsid w:val="00B92770"/>
    <w:rsid w:val="00B940D4"/>
    <w:rsid w:val="00BA128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CF7248"/>
    <w:rsid w:val="00D17448"/>
    <w:rsid w:val="00D174EB"/>
    <w:rsid w:val="00D2027F"/>
    <w:rsid w:val="00D21495"/>
    <w:rsid w:val="00D220DB"/>
    <w:rsid w:val="00D22877"/>
    <w:rsid w:val="00D44685"/>
    <w:rsid w:val="00D6624D"/>
    <w:rsid w:val="00D74A1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F1491"/>
    <w:rsid w:val="00EF1DC2"/>
    <w:rsid w:val="00F07ABA"/>
    <w:rsid w:val="00F110E3"/>
    <w:rsid w:val="00F11256"/>
    <w:rsid w:val="00F152F0"/>
    <w:rsid w:val="00F31FAF"/>
    <w:rsid w:val="00F3234E"/>
    <w:rsid w:val="00F36CB1"/>
    <w:rsid w:val="00F37FD7"/>
    <w:rsid w:val="00F417EF"/>
    <w:rsid w:val="00F47752"/>
    <w:rsid w:val="00F81C0F"/>
    <w:rsid w:val="00F9296D"/>
    <w:rsid w:val="00FA4B6D"/>
    <w:rsid w:val="00FB0C31"/>
    <w:rsid w:val="00FB0D9E"/>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71</TotalTime>
  <Pages>16</Pages>
  <Words>5424</Words>
  <Characters>30920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36272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8</cp:revision>
  <cp:lastPrinted>2022-12-06T21:11:00Z</cp:lastPrinted>
  <dcterms:created xsi:type="dcterms:W3CDTF">2022-12-06T21:10:00Z</dcterms:created>
  <dcterms:modified xsi:type="dcterms:W3CDTF">2022-12-12T16:04:00Z</dcterms:modified>
  <cp:category/>
</cp:coreProperties>
</file>